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161EE0">
      <w:pPr>
        <w:pStyle w:val="a4"/>
        <w:shd w:val="clear" w:color="auto" w:fill="auto"/>
        <w:spacing w:after="640" w:line="260" w:lineRule="exact"/>
        <w:ind w:right="100" w:firstLine="0"/>
      </w:pPr>
      <w:bookmarkStart w:id="0" w:name="_GoBack"/>
      <w:bookmarkEnd w:id="0"/>
      <w:r>
        <w:rPr>
          <w:color w:val="000000"/>
          <w:u w:val="single"/>
          <w:lang w:val="ru-RU"/>
        </w:rPr>
        <w:t>Письмо</w:t>
      </w:r>
    </w:p>
    <w:p w:rsidR="00000000" w:rsidRDefault="00161EE0">
      <w:pPr>
        <w:rPr>
          <w:color w:val="auto"/>
          <w:lang w:eastAsia="ru-RU"/>
        </w:rPr>
      </w:pPr>
    </w:p>
    <w:p w:rsidR="00000000" w:rsidRDefault="00161EE0">
      <w:pPr>
        <w:pStyle w:val="a4"/>
        <w:shd w:val="clear" w:color="auto" w:fill="auto"/>
        <w:spacing w:after="1020" w:line="485" w:lineRule="exact"/>
        <w:ind w:right="20" w:firstLine="340"/>
        <w:jc w:val="both"/>
      </w:pPr>
      <w:r>
        <w:rPr>
          <w:rStyle w:val="1"/>
          <w:b/>
          <w:bCs/>
          <w:color w:val="000000"/>
          <w:lang w:val="ru-RU"/>
        </w:rPr>
        <w:t>на среднем экране учитель обращает значительное внимание записям предложений, ключевых слов, трансформации текстов, написанию сочинений, комментариев, написанию собственных рассказов, статей и т.д. Кружковцы высказываются письменно по темам.</w:t>
      </w:r>
    </w:p>
    <w:p w:rsidR="00000000" w:rsidRDefault="00161EE0">
      <w:pPr>
        <w:pStyle w:val="a4"/>
        <w:shd w:val="clear" w:color="auto" w:fill="auto"/>
        <w:spacing w:after="892" w:line="260" w:lineRule="exact"/>
        <w:ind w:right="100" w:firstLine="0"/>
      </w:pPr>
      <w:r>
        <w:rPr>
          <w:rStyle w:val="1"/>
          <w:b/>
          <w:bCs/>
          <w:color w:val="000000"/>
          <w:lang w:val="ru-RU"/>
        </w:rPr>
        <w:t>Развит</w:t>
      </w:r>
      <w:r>
        <w:rPr>
          <w:rStyle w:val="1"/>
          <w:b/>
          <w:bCs/>
          <w:color w:val="000000"/>
          <w:lang w:val="ru-RU"/>
        </w:rPr>
        <w:t>ие письменной речи</w:t>
      </w:r>
    </w:p>
    <w:p w:rsidR="00000000" w:rsidRDefault="00161EE0">
      <w:pPr>
        <w:pStyle w:val="a4"/>
        <w:shd w:val="clear" w:color="auto" w:fill="auto"/>
        <w:spacing w:after="0" w:line="485" w:lineRule="exact"/>
        <w:ind w:right="20" w:firstLine="340"/>
        <w:jc w:val="both"/>
      </w:pPr>
      <w:r>
        <w:rPr>
          <w:rStyle w:val="1"/>
          <w:b/>
          <w:bCs/>
          <w:color w:val="000000"/>
          <w:lang w:val="ru-RU"/>
        </w:rPr>
        <w:t>В методике под письмом понимается система иностранного языка для фиксации языкового материала в целях его лучшего запоминания и в</w:t>
      </w:r>
    </w:p>
    <w:p w:rsidR="00000000" w:rsidRDefault="00161EE0">
      <w:pPr>
        <w:pStyle w:val="a4"/>
        <w:shd w:val="clear" w:color="auto" w:fill="auto"/>
        <w:tabs>
          <w:tab w:val="right" w:pos="7785"/>
        </w:tabs>
        <w:spacing w:after="0" w:line="682" w:lineRule="exact"/>
        <w:ind w:left="340" w:firstLine="0"/>
        <w:jc w:val="both"/>
      </w:pPr>
      <w:r>
        <w:rPr>
          <w:rStyle w:val="1"/>
          <w:b/>
          <w:bCs/>
          <w:color w:val="000000"/>
          <w:lang w:val="ru-RU"/>
        </w:rPr>
        <w:t>У</w:t>
      </w:r>
      <w:r>
        <w:rPr>
          <w:color w:val="000000"/>
          <w:u w:val="single"/>
          <w:lang w:val="ru-RU"/>
        </w:rPr>
        <w:t>пражнен</w:t>
      </w:r>
      <w:r>
        <w:rPr>
          <w:rStyle w:val="1"/>
          <w:b/>
          <w:bCs/>
          <w:color w:val="000000"/>
          <w:lang w:val="ru-RU"/>
        </w:rPr>
        <w:t xml:space="preserve">ия по </w:t>
      </w:r>
      <w:r>
        <w:rPr>
          <w:color w:val="000000"/>
          <w:u w:val="single"/>
          <w:lang w:val="ru-RU"/>
        </w:rPr>
        <w:t>формирова</w:t>
      </w:r>
      <w:r>
        <w:rPr>
          <w:rStyle w:val="1"/>
          <w:b/>
          <w:bCs/>
          <w:color w:val="000000"/>
          <w:lang w:val="ru-RU"/>
        </w:rPr>
        <w:t>нию нав</w:t>
      </w:r>
      <w:r>
        <w:rPr>
          <w:color w:val="000000"/>
          <w:u w:val="single"/>
          <w:lang w:val="ru-RU"/>
        </w:rPr>
        <w:t>ыков записи</w:t>
      </w:r>
      <w:r>
        <w:rPr>
          <w:rStyle w:val="1"/>
          <w:b/>
          <w:bCs/>
          <w:color w:val="000000"/>
          <w:lang w:val="ru-RU"/>
        </w:rPr>
        <w:t>:</w:t>
      </w:r>
      <w:r>
        <w:rPr>
          <w:rStyle w:val="1"/>
          <w:b/>
          <w:bCs/>
          <w:color w:val="000000"/>
          <w:lang w:val="ru-RU"/>
        </w:rPr>
        <w:tab/>
      </w:r>
    </w:p>
    <w:p w:rsidR="00000000" w:rsidRDefault="00161EE0">
      <w:pPr>
        <w:pStyle w:val="a4"/>
        <w:numPr>
          <w:ilvl w:val="0"/>
          <w:numId w:val="1"/>
        </w:numPr>
        <w:shd w:val="clear" w:color="auto" w:fill="auto"/>
        <w:tabs>
          <w:tab w:val="left" w:pos="253"/>
          <w:tab w:val="right" w:pos="9409"/>
        </w:tabs>
        <w:spacing w:after="0" w:line="682" w:lineRule="exact"/>
        <w:ind w:left="20" w:firstLine="0"/>
        <w:jc w:val="both"/>
      </w:pPr>
      <w:r>
        <w:rPr>
          <w:rStyle w:val="1"/>
          <w:b/>
          <w:bCs/>
          <w:color w:val="000000"/>
          <w:lang w:val="ru-RU"/>
        </w:rPr>
        <w:t>списывание с дополнительным заданием;</w:t>
      </w:r>
      <w:r>
        <w:rPr>
          <w:rStyle w:val="1"/>
          <w:b/>
          <w:bCs/>
          <w:color w:val="000000"/>
          <w:lang w:val="ru-RU"/>
        </w:rPr>
        <w:tab/>
      </w:r>
    </w:p>
    <w:p w:rsidR="00000000" w:rsidRDefault="00161EE0">
      <w:pPr>
        <w:pStyle w:val="a4"/>
        <w:numPr>
          <w:ilvl w:val="0"/>
          <w:numId w:val="1"/>
        </w:numPr>
        <w:shd w:val="clear" w:color="auto" w:fill="auto"/>
        <w:tabs>
          <w:tab w:val="left" w:pos="253"/>
        </w:tabs>
        <w:spacing w:after="0" w:line="682" w:lineRule="exact"/>
        <w:ind w:left="20" w:firstLine="0"/>
        <w:jc w:val="both"/>
      </w:pPr>
      <w:r>
        <w:rPr>
          <w:rStyle w:val="1"/>
          <w:b/>
          <w:bCs/>
          <w:color w:val="000000"/>
          <w:lang w:val="ru-RU"/>
        </w:rPr>
        <w:t>выписывание из т</w:t>
      </w:r>
      <w:r>
        <w:rPr>
          <w:rStyle w:val="1"/>
          <w:b/>
          <w:bCs/>
          <w:color w:val="000000"/>
          <w:lang w:val="ru-RU"/>
        </w:rPr>
        <w:t>екста или со слуха текста:</w:t>
      </w:r>
    </w:p>
    <w:p w:rsidR="00000000" w:rsidRDefault="00161EE0">
      <w:pPr>
        <w:pStyle w:val="a4"/>
        <w:numPr>
          <w:ilvl w:val="0"/>
          <w:numId w:val="2"/>
        </w:numPr>
        <w:shd w:val="clear" w:color="auto" w:fill="auto"/>
        <w:tabs>
          <w:tab w:val="left" w:pos="253"/>
        </w:tabs>
        <w:spacing w:after="0" w:line="682" w:lineRule="exact"/>
        <w:ind w:left="20" w:firstLine="0"/>
        <w:jc w:val="both"/>
      </w:pPr>
      <w:r>
        <w:rPr>
          <w:rStyle w:val="1"/>
          <w:b/>
          <w:bCs/>
          <w:color w:val="000000"/>
          <w:lang w:val="ru-RU"/>
        </w:rPr>
        <w:t>ключевых слов;</w:t>
      </w:r>
    </w:p>
    <w:p w:rsidR="00000000" w:rsidRDefault="00161EE0">
      <w:pPr>
        <w:pStyle w:val="a4"/>
        <w:numPr>
          <w:ilvl w:val="0"/>
          <w:numId w:val="2"/>
        </w:numPr>
        <w:shd w:val="clear" w:color="auto" w:fill="auto"/>
        <w:tabs>
          <w:tab w:val="left" w:pos="253"/>
        </w:tabs>
        <w:spacing w:after="0" w:line="682" w:lineRule="exact"/>
        <w:ind w:left="20" w:firstLine="0"/>
        <w:jc w:val="both"/>
      </w:pPr>
      <w:r>
        <w:rPr>
          <w:rStyle w:val="1"/>
          <w:b/>
          <w:bCs/>
          <w:color w:val="000000"/>
          <w:lang w:val="ru-RU"/>
        </w:rPr>
        <w:t>ответов на вопросы;</w:t>
      </w:r>
    </w:p>
    <w:p w:rsidR="00000000" w:rsidRDefault="00161EE0">
      <w:pPr>
        <w:pStyle w:val="a4"/>
        <w:numPr>
          <w:ilvl w:val="0"/>
          <w:numId w:val="2"/>
        </w:numPr>
        <w:shd w:val="clear" w:color="auto" w:fill="auto"/>
        <w:tabs>
          <w:tab w:val="left" w:pos="253"/>
        </w:tabs>
        <w:spacing w:after="0" w:line="682" w:lineRule="exact"/>
        <w:ind w:left="20" w:firstLine="0"/>
        <w:jc w:val="both"/>
      </w:pPr>
      <w:r>
        <w:rPr>
          <w:rStyle w:val="1"/>
          <w:b/>
          <w:bCs/>
          <w:color w:val="000000"/>
          <w:lang w:val="ru-RU"/>
        </w:rPr>
        <w:t>доводы в защиту или опровержение утверждений;</w:t>
      </w:r>
    </w:p>
    <w:p w:rsidR="00000000" w:rsidRDefault="00161EE0">
      <w:pPr>
        <w:pStyle w:val="a4"/>
        <w:numPr>
          <w:ilvl w:val="0"/>
          <w:numId w:val="2"/>
        </w:numPr>
        <w:shd w:val="clear" w:color="auto" w:fill="auto"/>
        <w:tabs>
          <w:tab w:val="left" w:pos="253"/>
        </w:tabs>
        <w:spacing w:after="0" w:line="682" w:lineRule="exact"/>
        <w:ind w:left="20" w:firstLine="0"/>
        <w:jc w:val="both"/>
      </w:pPr>
      <w:r>
        <w:rPr>
          <w:rStyle w:val="1"/>
          <w:b/>
          <w:bCs/>
          <w:color w:val="000000"/>
          <w:lang w:val="ru-RU"/>
        </w:rPr>
        <w:t>примеры на употребление конкретных форм</w:t>
      </w:r>
      <w:r>
        <w:rPr>
          <w:rStyle w:val="1"/>
          <w:b/>
          <w:bCs/>
          <w:color w:val="000000"/>
          <w:lang w:eastAsia="en-US"/>
        </w:rPr>
        <w:t xml:space="preserve"> </w:t>
      </w:r>
      <w:r>
        <w:rPr>
          <w:rStyle w:val="1"/>
          <w:b/>
          <w:bCs/>
          <w:color w:val="000000"/>
          <w:lang w:val="ru-RU"/>
        </w:rPr>
        <w:t>грамматических</w:t>
      </w:r>
    </w:p>
    <w:p w:rsidR="00000000" w:rsidRDefault="00161EE0">
      <w:pPr>
        <w:rPr>
          <w:color w:val="auto"/>
          <w:lang w:eastAsia="ru-RU"/>
        </w:rPr>
      </w:pPr>
    </w:p>
    <w:p w:rsidR="00000000" w:rsidRDefault="00161EE0">
      <w:pPr>
        <w:pStyle w:val="a4"/>
        <w:shd w:val="clear" w:color="auto" w:fill="auto"/>
        <w:tabs>
          <w:tab w:val="right" w:pos="6342"/>
        </w:tabs>
        <w:spacing w:after="0" w:line="260" w:lineRule="exact"/>
        <w:ind w:left="20" w:firstLine="0"/>
        <w:jc w:val="both"/>
      </w:pPr>
      <w:r>
        <w:rPr>
          <w:rStyle w:val="1"/>
          <w:b/>
          <w:bCs/>
          <w:color w:val="000000"/>
          <w:lang w:val="ru-RU"/>
        </w:rPr>
        <w:lastRenderedPageBreak/>
        <w:t>конструкций ,</w:t>
      </w:r>
      <w:r>
        <w:rPr>
          <w:rStyle w:val="1"/>
          <w:b/>
          <w:bCs/>
          <w:color w:val="000000"/>
          <w:lang w:val="ru-RU"/>
        </w:rPr>
        <w:tab/>
      </w:r>
      <w:r>
        <w:rPr>
          <w:rStyle w:val="Batang"/>
          <w:b w:val="0"/>
          <w:bCs w:val="0"/>
          <w:color w:val="000000"/>
          <w:lang w:eastAsia="en-US"/>
        </w:rPr>
        <w:t xml:space="preserve"> </w:t>
      </w:r>
      <w:r>
        <w:rPr>
          <w:rStyle w:val="1"/>
          <w:b/>
          <w:bCs/>
          <w:color w:val="000000"/>
          <w:lang w:val="ru-RU"/>
        </w:rPr>
        <w:t>качестве помощника</w:t>
      </w:r>
      <w:r>
        <w:rPr>
          <w:rStyle w:val="1"/>
          <w:b/>
          <w:bCs/>
          <w:color w:val="000000"/>
          <w:lang w:eastAsia="en-US"/>
        </w:rPr>
        <w:t xml:space="preserve"> </w:t>
      </w:r>
      <w:r>
        <w:rPr>
          <w:rStyle w:val="1"/>
          <w:b/>
          <w:bCs/>
          <w:color w:val="000000"/>
          <w:lang w:val="ru-RU"/>
        </w:rPr>
        <w:t>в</w:t>
      </w:r>
      <w:r>
        <w:rPr>
          <w:rStyle w:val="1"/>
          <w:b/>
          <w:bCs/>
          <w:color w:val="000000"/>
          <w:lang w:eastAsia="en-US"/>
        </w:rPr>
        <w:t xml:space="preserve"> </w:t>
      </w:r>
      <w:r>
        <w:rPr>
          <w:rStyle w:val="1"/>
          <w:b/>
          <w:bCs/>
          <w:color w:val="000000"/>
          <w:lang w:val="ru-RU"/>
        </w:rPr>
        <w:t xml:space="preserve">овладении </w:t>
      </w:r>
      <w:r>
        <w:rPr>
          <w:rStyle w:val="Batang7"/>
          <w:rFonts w:hint="eastAsia"/>
          <w:b w:val="0"/>
          <w:bCs w:val="0"/>
          <w:color w:val="000000"/>
        </w:rPr>
        <w:t>устн</w:t>
      </w:r>
      <w:r>
        <w:rPr>
          <w:rStyle w:val="Batang6"/>
          <w:rFonts w:hint="eastAsia"/>
          <w:b w:val="0"/>
          <w:bCs w:val="0"/>
          <w:color w:val="000000"/>
        </w:rPr>
        <w:t>ой</w:t>
      </w:r>
      <w:r>
        <w:rPr>
          <w:rStyle w:val="Batang6"/>
          <w:b w:val="0"/>
          <w:bCs w:val="0"/>
          <w:color w:val="000000"/>
        </w:rPr>
        <w:t xml:space="preserve"> </w:t>
      </w:r>
      <w:r>
        <w:rPr>
          <w:color w:val="000000"/>
          <w:u w:val="single"/>
          <w:lang w:val="ru-RU"/>
        </w:rPr>
        <w:t>речью и чтен</w:t>
      </w:r>
      <w:r>
        <w:rPr>
          <w:rStyle w:val="1"/>
          <w:b/>
          <w:bCs/>
          <w:color w:val="000000"/>
          <w:lang w:val="ru-RU"/>
        </w:rPr>
        <w:t>ием. Текст, кот</w:t>
      </w:r>
      <w:r>
        <w:rPr>
          <w:rStyle w:val="1"/>
          <w:b/>
          <w:bCs/>
          <w:color w:val="000000"/>
          <w:lang w:val="ru-RU"/>
        </w:rPr>
        <w:t>орый</w:t>
      </w:r>
    </w:p>
    <w:p w:rsidR="00000000" w:rsidRDefault="00161EE0">
      <w:pPr>
        <w:pStyle w:val="20"/>
        <w:shd w:val="clear" w:color="auto" w:fill="auto"/>
        <w:tabs>
          <w:tab w:val="left" w:pos="1167"/>
          <w:tab w:val="right" w:pos="6000"/>
          <w:tab w:val="center" w:pos="6252"/>
          <w:tab w:val="right" w:pos="6826"/>
          <w:tab w:val="right" w:pos="8646"/>
          <w:tab w:val="center" w:pos="8761"/>
          <w:tab w:val="right" w:pos="9265"/>
          <w:tab w:val="right" w:pos="9653"/>
        </w:tabs>
        <w:spacing w:before="0" w:after="0" w:line="260" w:lineRule="exact"/>
        <w:ind w:left="20" w:firstLine="0"/>
      </w:pPr>
      <w:r>
        <w:rPr>
          <w:rStyle w:val="2"/>
          <w:i/>
          <w:iCs/>
          <w:color w:val="000000"/>
          <w:lang w:val="ru-RU"/>
        </w:rPr>
        <w:tab/>
      </w:r>
    </w:p>
    <w:p w:rsidR="00000000" w:rsidRDefault="00161EE0">
      <w:pPr>
        <w:pStyle w:val="a4"/>
        <w:shd w:val="clear" w:color="auto" w:fill="auto"/>
        <w:spacing w:after="0" w:line="260" w:lineRule="exact"/>
        <w:ind w:left="20" w:firstLine="0"/>
        <w:jc w:val="both"/>
      </w:pPr>
      <w:r>
        <w:rPr>
          <w:rStyle w:val="1"/>
          <w:b/>
          <w:bCs/>
          <w:color w:val="000000"/>
          <w:lang w:val="ru-RU"/>
        </w:rPr>
        <w:t>учащийся может написать на родном языке, должен быть</w:t>
      </w:r>
      <w:r>
        <w:rPr>
          <w:rStyle w:val="1"/>
          <w:b/>
          <w:bCs/>
          <w:color w:val="000000"/>
          <w:lang w:eastAsia="en-US"/>
        </w:rPr>
        <w:t xml:space="preserve"> </w:t>
      </w:r>
      <w:r>
        <w:rPr>
          <w:rStyle w:val="1"/>
          <w:b/>
          <w:bCs/>
          <w:color w:val="000000"/>
          <w:lang w:val="ru-RU"/>
        </w:rPr>
        <w:t>конечной целью</w:t>
      </w:r>
    </w:p>
    <w:p w:rsidR="00000000" w:rsidRDefault="00161EE0">
      <w:pPr>
        <w:rPr>
          <w:color w:val="auto"/>
          <w:lang w:eastAsia="ru-RU"/>
        </w:rPr>
      </w:pPr>
    </w:p>
    <w:p w:rsidR="00000000" w:rsidRDefault="00161EE0">
      <w:pPr>
        <w:pStyle w:val="a4"/>
        <w:shd w:val="clear" w:color="auto" w:fill="auto"/>
        <w:spacing w:after="0" w:line="260" w:lineRule="exact"/>
        <w:ind w:left="20" w:firstLine="0"/>
        <w:jc w:val="both"/>
      </w:pPr>
      <w:r>
        <w:rPr>
          <w:rStyle w:val="1"/>
          <w:b/>
          <w:bCs/>
          <w:color w:val="000000"/>
          <w:lang w:val="ru-RU"/>
        </w:rPr>
        <w:t>Обучения письму</w:t>
      </w:r>
      <w:r>
        <w:rPr>
          <w:rStyle w:val="1"/>
          <w:b/>
          <w:bCs/>
          <w:color w:val="000000"/>
          <w:lang w:eastAsia="en-US"/>
        </w:rPr>
        <w:t xml:space="preserve"> </w:t>
      </w:r>
      <w:r>
        <w:rPr>
          <w:rStyle w:val="1"/>
          <w:b/>
          <w:bCs/>
          <w:color w:val="000000"/>
          <w:lang w:val="ru-RU"/>
        </w:rPr>
        <w:t>на иностранном языке это:</w:t>
      </w:r>
    </w:p>
    <w:p w:rsidR="00000000" w:rsidRDefault="00161EE0">
      <w:pPr>
        <w:rPr>
          <w:color w:val="auto"/>
          <w:lang w:eastAsia="ru-RU"/>
        </w:rPr>
      </w:pPr>
    </w:p>
    <w:p w:rsidR="00000000" w:rsidRDefault="00161EE0">
      <w:pPr>
        <w:pStyle w:val="a4"/>
        <w:shd w:val="clear" w:color="auto" w:fill="auto"/>
        <w:spacing w:after="0" w:line="260" w:lineRule="exact"/>
        <w:ind w:left="740" w:firstLine="0"/>
        <w:jc w:val="both"/>
      </w:pPr>
      <w:r>
        <w:rPr>
          <w:rStyle w:val="1"/>
          <w:b/>
          <w:bCs/>
          <w:color w:val="000000"/>
          <w:lang w:val="ru-RU"/>
        </w:rPr>
        <w:t>заполнение анкет</w:t>
      </w:r>
    </w:p>
    <w:p w:rsidR="00000000" w:rsidRDefault="00161EE0">
      <w:pPr>
        <w:rPr>
          <w:color w:val="auto"/>
          <w:lang w:eastAsia="ru-RU"/>
        </w:rPr>
      </w:pPr>
    </w:p>
    <w:p w:rsidR="00000000" w:rsidRDefault="00161EE0">
      <w:pPr>
        <w:pStyle w:val="a4"/>
        <w:shd w:val="clear" w:color="auto" w:fill="auto"/>
        <w:tabs>
          <w:tab w:val="right" w:pos="9652"/>
        </w:tabs>
        <w:spacing w:after="0" w:line="245" w:lineRule="exact"/>
        <w:ind w:left="740" w:firstLine="0"/>
        <w:jc w:val="both"/>
      </w:pPr>
      <w:r>
        <w:rPr>
          <w:rStyle w:val="1"/>
          <w:b/>
          <w:bCs/>
          <w:color w:val="000000"/>
          <w:lang w:val="ru-RU"/>
        </w:rPr>
        <w:t>написание писем и ответов на них</w:t>
      </w:r>
      <w:r>
        <w:rPr>
          <w:rStyle w:val="1"/>
          <w:b/>
          <w:bCs/>
          <w:color w:val="000000"/>
          <w:lang w:val="ru-RU"/>
        </w:rPr>
        <w:tab/>
      </w:r>
    </w:p>
    <w:p w:rsidR="00000000" w:rsidRDefault="00161EE0">
      <w:pPr>
        <w:rPr>
          <w:color w:val="auto"/>
          <w:lang w:eastAsia="ru-RU"/>
        </w:rPr>
      </w:pPr>
    </w:p>
    <w:p w:rsidR="00000000" w:rsidRDefault="00161EE0">
      <w:pPr>
        <w:pStyle w:val="a4"/>
        <w:shd w:val="clear" w:color="auto" w:fill="auto"/>
        <w:tabs>
          <w:tab w:val="center" w:pos="7839"/>
          <w:tab w:val="right" w:pos="8852"/>
          <w:tab w:val="center" w:pos="8991"/>
        </w:tabs>
        <w:spacing w:after="0" w:line="490" w:lineRule="exact"/>
        <w:ind w:left="740" w:firstLine="0"/>
        <w:jc w:val="both"/>
      </w:pPr>
      <w:r>
        <w:rPr>
          <w:rStyle w:val="1"/>
          <w:b/>
          <w:bCs/>
          <w:color w:val="000000"/>
          <w:lang w:val="ru-RU"/>
        </w:rPr>
        <w:t>написание сочинении, проектных работ,</w:t>
      </w:r>
      <w:r>
        <w:rPr>
          <w:rStyle w:val="1"/>
          <w:b/>
          <w:bCs/>
          <w:color w:val="000000"/>
          <w:lang w:val="ru-RU"/>
        </w:rPr>
        <w:tab/>
      </w:r>
    </w:p>
    <w:p w:rsidR="00000000" w:rsidRDefault="00161EE0">
      <w:pPr>
        <w:pStyle w:val="a4"/>
        <w:shd w:val="clear" w:color="auto" w:fill="auto"/>
        <w:tabs>
          <w:tab w:val="right" w:pos="9652"/>
        </w:tabs>
        <w:spacing w:after="244" w:line="490" w:lineRule="exact"/>
        <w:ind w:left="740" w:firstLine="0"/>
        <w:jc w:val="both"/>
      </w:pPr>
      <w:r>
        <w:rPr>
          <w:rStyle w:val="1"/>
          <w:b/>
          <w:bCs/>
          <w:color w:val="000000"/>
          <w:lang w:val="ru-RU"/>
        </w:rPr>
        <w:t>написание поздравительных открыток, записок.</w:t>
      </w:r>
      <w:r>
        <w:rPr>
          <w:rStyle w:val="1"/>
          <w:b/>
          <w:bCs/>
          <w:color w:val="000000"/>
          <w:lang w:val="ru-RU"/>
        </w:rPr>
        <w:tab/>
      </w:r>
    </w:p>
    <w:p w:rsidR="00000000" w:rsidRDefault="00161EE0">
      <w:pPr>
        <w:rPr>
          <w:color w:val="auto"/>
          <w:lang w:eastAsia="ru-RU"/>
        </w:rPr>
      </w:pPr>
    </w:p>
    <w:p w:rsidR="00000000" w:rsidRDefault="00161EE0">
      <w:pPr>
        <w:pStyle w:val="a4"/>
        <w:shd w:val="clear" w:color="auto" w:fill="auto"/>
        <w:spacing w:after="1076" w:line="480" w:lineRule="exact"/>
        <w:ind w:left="20" w:right="720" w:firstLine="340"/>
        <w:jc w:val="both"/>
      </w:pPr>
      <w:r>
        <w:rPr>
          <w:rStyle w:val="1"/>
          <w:b/>
          <w:bCs/>
          <w:color w:val="000000"/>
          <w:lang w:val="ru-RU"/>
        </w:rPr>
        <w:t>В этих типах текстов внимание уделяется содержанию сообщения и его структурному построению. Ученик должен помнить о назначении письменного текста, выбирать языковые средства, выстраивать сюжетную линию. Практически эти же требования предъявляются и к уст</w:t>
      </w:r>
      <w:r>
        <w:rPr>
          <w:rStyle w:val="1"/>
          <w:b/>
          <w:bCs/>
          <w:color w:val="000000"/>
          <w:lang w:val="ru-RU"/>
        </w:rPr>
        <w:t xml:space="preserve">ной речи в монологической форме общения, т. к. монолог близок к письменной речи. Монолог должен быть целенаправленным, логичным, непрерывным, выразительным, самостоятельным. Структурная форма и выбор языковых средств должны соответствовать его задаче. При </w:t>
      </w:r>
      <w:r>
        <w:rPr>
          <w:rStyle w:val="1"/>
          <w:b/>
          <w:bCs/>
          <w:color w:val="000000"/>
          <w:lang w:val="ru-RU"/>
        </w:rPr>
        <w:t>обучении лексике, грамматике, фонетике невозможно обойтись без записи слов, списывания структур, правил.</w:t>
      </w:r>
    </w:p>
    <w:p w:rsidR="00000000" w:rsidRDefault="00161EE0">
      <w:pPr>
        <w:pStyle w:val="a4"/>
        <w:shd w:val="clear" w:color="auto" w:fill="auto"/>
        <w:spacing w:after="472" w:line="260" w:lineRule="exact"/>
        <w:ind w:left="3740" w:firstLine="0"/>
        <w:jc w:val="left"/>
      </w:pPr>
      <w:r>
        <w:rPr>
          <w:rStyle w:val="1"/>
          <w:b/>
          <w:bCs/>
          <w:color w:val="000000"/>
          <w:lang w:val="ru-RU"/>
        </w:rPr>
        <w:t>Письменная речь</w:t>
      </w:r>
    </w:p>
    <w:p w:rsidR="00000000" w:rsidRDefault="00161EE0">
      <w:pPr>
        <w:pStyle w:val="a4"/>
        <w:shd w:val="clear" w:color="auto" w:fill="auto"/>
        <w:tabs>
          <w:tab w:val="left" w:leader="hyphen" w:pos="3184"/>
          <w:tab w:val="left" w:leader="hyphen" w:pos="4340"/>
          <w:tab w:val="left" w:pos="5137"/>
          <w:tab w:val="left" w:leader="hyphen" w:pos="5831"/>
          <w:tab w:val="center" w:pos="6252"/>
        </w:tabs>
        <w:spacing w:after="0" w:line="485" w:lineRule="exact"/>
        <w:ind w:left="20" w:right="720" w:firstLine="340"/>
        <w:jc w:val="both"/>
      </w:pPr>
      <w:r>
        <w:rPr>
          <w:rStyle w:val="1"/>
          <w:b/>
          <w:bCs/>
          <w:color w:val="000000"/>
          <w:lang w:val="ru-RU"/>
        </w:rPr>
        <w:lastRenderedPageBreak/>
        <w:t>Цель этого вида речевой деятельности - научить учащихся писать на английском языке.</w:t>
      </w:r>
    </w:p>
    <w:p w:rsidR="00000000" w:rsidRDefault="00161EE0">
      <w:pPr>
        <w:pStyle w:val="a4"/>
        <w:numPr>
          <w:ilvl w:val="0"/>
          <w:numId w:val="3"/>
        </w:numPr>
        <w:shd w:val="clear" w:color="auto" w:fill="auto"/>
        <w:tabs>
          <w:tab w:val="left" w:pos="802"/>
        </w:tabs>
        <w:spacing w:after="0" w:line="485" w:lineRule="exact"/>
        <w:ind w:left="20" w:firstLine="360"/>
        <w:jc w:val="both"/>
      </w:pPr>
      <w:r>
        <w:rPr>
          <w:rStyle w:val="1"/>
          <w:b/>
          <w:bCs/>
          <w:color w:val="000000"/>
          <w:lang w:val="ru-RU"/>
        </w:rPr>
        <w:t>Упражнения на формирование орфографических навы</w:t>
      </w:r>
      <w:r>
        <w:rPr>
          <w:rStyle w:val="1"/>
          <w:b/>
          <w:bCs/>
          <w:color w:val="000000"/>
          <w:lang w:val="ru-RU"/>
        </w:rPr>
        <w:t>ков;</w:t>
      </w:r>
    </w:p>
    <w:p w:rsidR="00000000" w:rsidRDefault="00161EE0">
      <w:pPr>
        <w:pStyle w:val="a4"/>
        <w:numPr>
          <w:ilvl w:val="0"/>
          <w:numId w:val="4"/>
        </w:numPr>
        <w:shd w:val="clear" w:color="auto" w:fill="auto"/>
        <w:tabs>
          <w:tab w:val="left" w:pos="802"/>
        </w:tabs>
        <w:spacing w:after="0" w:line="485" w:lineRule="exact"/>
        <w:ind w:left="720" w:right="20" w:hanging="360"/>
        <w:jc w:val="left"/>
      </w:pPr>
      <w:r>
        <w:rPr>
          <w:rStyle w:val="1"/>
          <w:b/>
          <w:bCs/>
          <w:color w:val="000000"/>
          <w:lang w:val="ru-RU"/>
        </w:rPr>
        <w:t xml:space="preserve">группировка слов на основе фонетических соответствий </w:t>
      </w:r>
      <w:r>
        <w:rPr>
          <w:rStyle w:val="1"/>
          <w:b/>
          <w:bCs/>
          <w:color w:val="000000"/>
          <w:lang w:eastAsia="en-US"/>
        </w:rPr>
        <w:t>(board, horse, caught, chalk, court, source)</w:t>
      </w:r>
    </w:p>
    <w:p w:rsidR="00000000" w:rsidRDefault="00161EE0">
      <w:pPr>
        <w:pStyle w:val="a4"/>
        <w:shd w:val="clear" w:color="auto" w:fill="auto"/>
        <w:spacing w:after="0" w:line="485" w:lineRule="exact"/>
        <w:ind w:left="720" w:right="20" w:firstLine="0"/>
        <w:jc w:val="both"/>
      </w:pPr>
      <w:r>
        <w:rPr>
          <w:rStyle w:val="1"/>
          <w:b/>
          <w:bCs/>
          <w:color w:val="000000"/>
          <w:lang w:val="ru-RU"/>
        </w:rPr>
        <w:t xml:space="preserve">группировка на основе графемных соответствий </w:t>
      </w:r>
      <w:r>
        <w:rPr>
          <w:rStyle w:val="1"/>
          <w:b/>
          <w:bCs/>
          <w:color w:val="000000"/>
          <w:lang w:eastAsia="en-US"/>
        </w:rPr>
        <w:t>(ought, exhausted, warm, do, moon, floor)</w:t>
      </w:r>
    </w:p>
    <w:p w:rsidR="00000000" w:rsidRDefault="00161EE0">
      <w:pPr>
        <w:pStyle w:val="a4"/>
        <w:numPr>
          <w:ilvl w:val="0"/>
          <w:numId w:val="3"/>
        </w:numPr>
        <w:shd w:val="clear" w:color="auto" w:fill="auto"/>
        <w:tabs>
          <w:tab w:val="left" w:pos="802"/>
        </w:tabs>
        <w:spacing w:after="0" w:line="485" w:lineRule="exact"/>
        <w:ind w:left="720" w:right="20" w:hanging="360"/>
        <w:jc w:val="left"/>
      </w:pPr>
      <w:r>
        <w:rPr>
          <w:rStyle w:val="1"/>
          <w:b/>
          <w:bCs/>
          <w:color w:val="000000"/>
          <w:lang w:val="ru-RU"/>
        </w:rPr>
        <w:t>Упражнения на трансформацию, т.е. умение перестроить фразу,</w:t>
      </w:r>
      <w:r>
        <w:rPr>
          <w:rStyle w:val="1"/>
          <w:b/>
          <w:bCs/>
          <w:color w:val="000000"/>
          <w:lang w:val="ru-RU"/>
        </w:rPr>
        <w:t xml:space="preserve"> передать мысль различными способами;</w:t>
      </w:r>
    </w:p>
    <w:p w:rsidR="00000000" w:rsidRDefault="00161EE0">
      <w:pPr>
        <w:pStyle w:val="a4"/>
        <w:numPr>
          <w:ilvl w:val="0"/>
          <w:numId w:val="3"/>
        </w:numPr>
        <w:shd w:val="clear" w:color="auto" w:fill="auto"/>
        <w:tabs>
          <w:tab w:val="left" w:pos="802"/>
        </w:tabs>
        <w:spacing w:after="0" w:line="485" w:lineRule="exact"/>
        <w:ind w:left="20" w:firstLine="360"/>
        <w:jc w:val="both"/>
      </w:pPr>
      <w:r>
        <w:rPr>
          <w:rStyle w:val="1"/>
          <w:b/>
          <w:bCs/>
          <w:color w:val="000000"/>
          <w:lang w:val="ru-RU"/>
        </w:rPr>
        <w:t>Упражнения на логическое развитие замысла;</w:t>
      </w:r>
    </w:p>
    <w:p w:rsidR="00000000" w:rsidRDefault="00161EE0">
      <w:pPr>
        <w:pStyle w:val="a4"/>
        <w:numPr>
          <w:ilvl w:val="0"/>
          <w:numId w:val="3"/>
        </w:numPr>
        <w:shd w:val="clear" w:color="auto" w:fill="auto"/>
        <w:tabs>
          <w:tab w:val="left" w:pos="802"/>
        </w:tabs>
        <w:spacing w:after="0" w:line="485" w:lineRule="exact"/>
        <w:ind w:left="20" w:firstLine="360"/>
        <w:jc w:val="both"/>
      </w:pPr>
      <w:r>
        <w:rPr>
          <w:rStyle w:val="1"/>
          <w:b/>
          <w:bCs/>
          <w:color w:val="000000"/>
          <w:lang w:val="ru-RU"/>
        </w:rPr>
        <w:t>Упражнения на сжатие текста;</w:t>
      </w:r>
    </w:p>
    <w:p w:rsidR="00000000" w:rsidRDefault="00161EE0">
      <w:pPr>
        <w:pStyle w:val="a4"/>
        <w:numPr>
          <w:ilvl w:val="0"/>
          <w:numId w:val="3"/>
        </w:numPr>
        <w:shd w:val="clear" w:color="auto" w:fill="auto"/>
        <w:tabs>
          <w:tab w:val="left" w:pos="802"/>
        </w:tabs>
        <w:spacing w:after="0" w:line="480" w:lineRule="exact"/>
        <w:ind w:left="20" w:firstLine="360"/>
        <w:jc w:val="both"/>
      </w:pPr>
      <w:r>
        <w:rPr>
          <w:rStyle w:val="1"/>
          <w:b/>
          <w:bCs/>
          <w:color w:val="000000"/>
          <w:lang w:val="ru-RU"/>
        </w:rPr>
        <w:t>Упражнения на расширение текста</w:t>
      </w:r>
    </w:p>
    <w:p w:rsidR="00000000" w:rsidRDefault="00161EE0">
      <w:pPr>
        <w:pStyle w:val="a4"/>
        <w:numPr>
          <w:ilvl w:val="0"/>
          <w:numId w:val="4"/>
        </w:numPr>
        <w:shd w:val="clear" w:color="auto" w:fill="auto"/>
        <w:tabs>
          <w:tab w:val="left" w:pos="802"/>
        </w:tabs>
        <w:spacing w:after="0" w:line="480" w:lineRule="exact"/>
        <w:ind w:left="720" w:firstLine="0"/>
        <w:jc w:val="both"/>
      </w:pPr>
      <w:r>
        <w:rPr>
          <w:rStyle w:val="1"/>
          <w:b/>
          <w:bCs/>
          <w:color w:val="000000"/>
          <w:lang w:val="ru-RU"/>
        </w:rPr>
        <w:t>добавить прилагательные;</w:t>
      </w:r>
    </w:p>
    <w:p w:rsidR="00000000" w:rsidRDefault="00161EE0">
      <w:pPr>
        <w:pStyle w:val="a4"/>
        <w:numPr>
          <w:ilvl w:val="0"/>
          <w:numId w:val="4"/>
        </w:numPr>
        <w:shd w:val="clear" w:color="auto" w:fill="auto"/>
        <w:tabs>
          <w:tab w:val="left" w:pos="802"/>
        </w:tabs>
        <w:spacing w:after="0" w:line="480" w:lineRule="exact"/>
        <w:ind w:left="720" w:firstLine="0"/>
        <w:jc w:val="both"/>
      </w:pPr>
      <w:r>
        <w:rPr>
          <w:rStyle w:val="1"/>
          <w:b/>
          <w:bCs/>
          <w:color w:val="000000"/>
          <w:lang w:val="ru-RU"/>
        </w:rPr>
        <w:t>глаголы;</w:t>
      </w:r>
    </w:p>
    <w:p w:rsidR="00000000" w:rsidRDefault="00161EE0">
      <w:pPr>
        <w:pStyle w:val="a4"/>
        <w:numPr>
          <w:ilvl w:val="0"/>
          <w:numId w:val="4"/>
        </w:numPr>
        <w:shd w:val="clear" w:color="auto" w:fill="auto"/>
        <w:tabs>
          <w:tab w:val="left" w:pos="802"/>
        </w:tabs>
        <w:spacing w:after="122" w:line="260" w:lineRule="exact"/>
        <w:ind w:left="720" w:firstLine="0"/>
        <w:jc w:val="both"/>
      </w:pPr>
      <w:r>
        <w:rPr>
          <w:rStyle w:val="1"/>
          <w:b/>
          <w:bCs/>
          <w:color w:val="000000"/>
          <w:lang w:val="ru-RU"/>
        </w:rPr>
        <w:t>придаточные предложения;</w:t>
      </w:r>
    </w:p>
    <w:p w:rsidR="00000000" w:rsidRDefault="00161EE0">
      <w:pPr>
        <w:pStyle w:val="a4"/>
        <w:numPr>
          <w:ilvl w:val="0"/>
          <w:numId w:val="4"/>
        </w:numPr>
        <w:shd w:val="clear" w:color="auto" w:fill="auto"/>
        <w:tabs>
          <w:tab w:val="left" w:pos="802"/>
        </w:tabs>
        <w:spacing w:after="886" w:line="260" w:lineRule="exact"/>
        <w:ind w:left="720" w:firstLine="0"/>
        <w:jc w:val="both"/>
      </w:pPr>
      <w:r>
        <w:rPr>
          <w:rStyle w:val="1"/>
          <w:b/>
          <w:bCs/>
          <w:color w:val="000000"/>
          <w:lang w:val="ru-RU"/>
        </w:rPr>
        <w:t>собственные комментарии.</w:t>
      </w:r>
    </w:p>
    <w:p w:rsidR="00000000" w:rsidRDefault="00161EE0">
      <w:pPr>
        <w:pStyle w:val="10"/>
        <w:shd w:val="clear" w:color="auto" w:fill="auto"/>
        <w:spacing w:after="180"/>
        <w:ind w:left="20" w:right="20" w:firstLine="360"/>
      </w:pPr>
      <w:r>
        <w:rPr>
          <w:rStyle w:val="a6"/>
          <w:b/>
          <w:bCs/>
          <w:color w:val="000000"/>
        </w:rPr>
        <w:t>Учител</w:t>
      </w:r>
      <w:r>
        <w:rPr>
          <w:rStyle w:val="a6"/>
          <w:b/>
          <w:bCs/>
          <w:color w:val="000000"/>
        </w:rPr>
        <w:t>ь обращает внимание записям идеи, написанию собственных статей, рассказов, описанию картинок, при этом много дополнительных слов заносятся в словарики. Кружковцы составляют свои предложения или выстраиваю свою сюжетную линию, используя различный пройденный</w:t>
      </w:r>
      <w:r>
        <w:rPr>
          <w:rStyle w:val="a6"/>
          <w:b/>
          <w:bCs/>
          <w:color w:val="000000"/>
        </w:rPr>
        <w:t xml:space="preserve"> материал, фонетические таблицы.</w:t>
      </w:r>
    </w:p>
    <w:p w:rsidR="00000000" w:rsidRDefault="00161EE0">
      <w:pPr>
        <w:pStyle w:val="a4"/>
        <w:shd w:val="clear" w:color="auto" w:fill="auto"/>
        <w:spacing w:after="0" w:line="480" w:lineRule="exact"/>
        <w:ind w:left="20" w:right="20" w:firstLine="360"/>
        <w:jc w:val="both"/>
      </w:pPr>
      <w:r>
        <w:rPr>
          <w:rStyle w:val="1"/>
          <w:b/>
          <w:bCs/>
          <w:color w:val="000000"/>
          <w:lang w:val="ru-RU"/>
        </w:rPr>
        <w:lastRenderedPageBreak/>
        <w:t>Предусматривается работа со словарями. Задания выполняются письменно в тетрадях.</w:t>
      </w:r>
    </w:p>
    <w:p w:rsidR="00000000" w:rsidRDefault="00161EE0">
      <w:pPr>
        <w:pStyle w:val="a4"/>
        <w:shd w:val="clear" w:color="auto" w:fill="auto"/>
        <w:spacing w:after="745" w:line="260" w:lineRule="exact"/>
        <w:ind w:left="180" w:firstLine="0"/>
      </w:pPr>
      <w:r>
        <w:rPr>
          <w:color w:val="000000"/>
          <w:u w:val="single"/>
          <w:lang w:eastAsia="en-US"/>
        </w:rPr>
        <w:t>Questions</w:t>
      </w:r>
    </w:p>
    <w:p w:rsidR="00000000" w:rsidRDefault="00161EE0">
      <w:pPr>
        <w:pStyle w:val="a4"/>
        <w:shd w:val="clear" w:color="auto" w:fill="auto"/>
        <w:spacing w:after="0" w:line="682" w:lineRule="exact"/>
        <w:ind w:left="80" w:firstLine="0"/>
        <w:jc w:val="both"/>
      </w:pPr>
      <w:r>
        <w:rPr>
          <w:rStyle w:val="1"/>
          <w:b/>
          <w:bCs/>
          <w:color w:val="000000"/>
          <w:lang w:eastAsia="en-US"/>
        </w:rPr>
        <w:t>Why did Mr. Brown push Ann?</w:t>
      </w:r>
    </w:p>
    <w:p w:rsidR="00000000" w:rsidRDefault="00161EE0">
      <w:pPr>
        <w:pStyle w:val="a4"/>
        <w:shd w:val="clear" w:color="auto" w:fill="auto"/>
        <w:spacing w:after="0" w:line="682" w:lineRule="exact"/>
        <w:ind w:left="80" w:firstLine="0"/>
        <w:jc w:val="both"/>
      </w:pPr>
      <w:r>
        <w:rPr>
          <w:rStyle w:val="1"/>
          <w:b/>
          <w:bCs/>
          <w:color w:val="000000"/>
          <w:lang w:eastAsia="en-US"/>
        </w:rPr>
        <w:t>He behaved like a bull in a china, didn’t he?</w:t>
      </w:r>
    </w:p>
    <w:p w:rsidR="00000000" w:rsidRDefault="00161EE0">
      <w:pPr>
        <w:pStyle w:val="a4"/>
        <w:shd w:val="clear" w:color="auto" w:fill="auto"/>
        <w:spacing w:after="0" w:line="682" w:lineRule="exact"/>
        <w:ind w:left="80" w:firstLine="0"/>
        <w:jc w:val="both"/>
      </w:pPr>
      <w:r>
        <w:rPr>
          <w:rStyle w:val="1"/>
          <w:b/>
          <w:bCs/>
          <w:color w:val="000000"/>
          <w:lang w:eastAsia="en-US"/>
        </w:rPr>
        <w:t>Do you think Ann was anxious? Why?</w:t>
      </w:r>
    </w:p>
    <w:p w:rsidR="00000000" w:rsidRDefault="00161EE0">
      <w:pPr>
        <w:pStyle w:val="a4"/>
        <w:shd w:val="clear" w:color="auto" w:fill="auto"/>
        <w:spacing w:after="0" w:line="682" w:lineRule="exact"/>
        <w:ind w:left="80" w:firstLine="0"/>
        <w:jc w:val="both"/>
      </w:pPr>
      <w:r>
        <w:rPr>
          <w:rStyle w:val="1"/>
          <w:b/>
          <w:bCs/>
          <w:color w:val="000000"/>
          <w:lang w:eastAsia="en-US"/>
        </w:rPr>
        <w:t>What kind of man was Mr</w:t>
      </w:r>
      <w:r>
        <w:rPr>
          <w:rStyle w:val="1"/>
          <w:b/>
          <w:bCs/>
          <w:color w:val="000000"/>
          <w:lang w:eastAsia="en-US"/>
        </w:rPr>
        <w:t>. Brown?</w:t>
      </w:r>
    </w:p>
    <w:p w:rsidR="00000000" w:rsidRDefault="00161EE0">
      <w:pPr>
        <w:pStyle w:val="a4"/>
        <w:shd w:val="clear" w:color="auto" w:fill="auto"/>
        <w:spacing w:after="697" w:line="682" w:lineRule="exact"/>
        <w:ind w:left="80" w:firstLine="0"/>
        <w:jc w:val="both"/>
      </w:pPr>
      <w:r>
        <w:rPr>
          <w:rStyle w:val="1"/>
          <w:b/>
          <w:bCs/>
          <w:color w:val="000000"/>
          <w:lang w:eastAsia="en-US"/>
        </w:rPr>
        <w:t>Have you watched such scenes in the sheet somewhere else?</w:t>
      </w:r>
    </w:p>
    <w:p w:rsidR="00000000" w:rsidRDefault="00161EE0">
      <w:pPr>
        <w:pStyle w:val="20"/>
        <w:shd w:val="clear" w:color="auto" w:fill="auto"/>
        <w:tabs>
          <w:tab w:val="center" w:pos="7752"/>
        </w:tabs>
        <w:spacing w:before="0" w:after="0" w:line="260" w:lineRule="exact"/>
        <w:ind w:left="840" w:firstLine="0"/>
      </w:pPr>
      <w:bookmarkStart w:id="1" w:name="bookmark0"/>
      <w:r>
        <w:rPr>
          <w:rStyle w:val="2TimesNewRoman"/>
          <w:i w:val="0"/>
          <w:iCs w:val="0"/>
          <w:color w:val="000000"/>
          <w:lang w:eastAsia="en-US"/>
        </w:rPr>
        <w:tab/>
      </w:r>
      <w:bookmarkEnd w:id="1"/>
    </w:p>
    <w:p w:rsidR="00000000" w:rsidRDefault="00161EE0">
      <w:pPr>
        <w:pStyle w:val="a4"/>
        <w:shd w:val="clear" w:color="auto" w:fill="auto"/>
        <w:spacing w:after="119" w:line="260" w:lineRule="exact"/>
        <w:ind w:left="80" w:firstLine="0"/>
        <w:jc w:val="both"/>
      </w:pPr>
      <w:r>
        <w:rPr>
          <w:rStyle w:val="1"/>
          <w:b/>
          <w:bCs/>
          <w:color w:val="000000"/>
          <w:lang w:eastAsia="en-US"/>
        </w:rPr>
        <w:t>To write a story using key words</w:t>
      </w:r>
    </w:p>
    <w:p w:rsidR="00000000" w:rsidRDefault="00161EE0">
      <w:pPr>
        <w:rPr>
          <w:color w:val="auto"/>
          <w:lang w:eastAsia="ru-RU"/>
        </w:rPr>
      </w:pPr>
    </w:p>
    <w:p w:rsidR="00000000" w:rsidRDefault="00161EE0">
      <w:pPr>
        <w:pStyle w:val="a4"/>
        <w:shd w:val="clear" w:color="auto" w:fill="auto"/>
        <w:spacing w:after="0" w:line="485" w:lineRule="exact"/>
        <w:ind w:left="80" w:right="280" w:firstLine="0"/>
        <w:jc w:val="both"/>
        <w:sectPr w:rsidR="00000000">
          <w:type w:val="continuous"/>
          <w:pgSz w:w="16838" w:h="23810"/>
          <w:pgMar w:top="6451" w:right="3288" w:bottom="6005" w:left="3413" w:header="0" w:footer="3" w:gutter="0"/>
          <w:cols w:space="720"/>
          <w:noEndnote/>
          <w:docGrid w:linePitch="360"/>
        </w:sectPr>
      </w:pPr>
      <w:r>
        <w:rPr>
          <w:rStyle w:val="1"/>
          <w:b/>
          <w:bCs/>
          <w:color w:val="000000"/>
          <w:lang w:val="ru-RU"/>
        </w:rPr>
        <w:t xml:space="preserve">Слова считываются, объясняются, даются предложения. Учащиеся отвечают на вопросы. Лексика к рассказу </w:t>
      </w:r>
      <w:r>
        <w:rPr>
          <w:rStyle w:val="1"/>
          <w:b/>
          <w:bCs/>
          <w:color w:val="000000"/>
          <w:lang w:eastAsia="en-US"/>
        </w:rPr>
        <w:t xml:space="preserve">«Collision» </w:t>
      </w:r>
      <w:r>
        <w:rPr>
          <w:rStyle w:val="1"/>
          <w:b/>
          <w:bCs/>
          <w:color w:val="000000"/>
          <w:lang w:val="ru-RU"/>
        </w:rPr>
        <w:t>набрана на компьютере</w:t>
      </w:r>
      <w:r>
        <w:rPr>
          <w:rStyle w:val="1"/>
          <w:b/>
          <w:bCs/>
          <w:color w:val="000000"/>
          <w:lang w:val="ru-RU"/>
        </w:rPr>
        <w:t>. Затем кружковцы пишут рассказ со своими дополнениями, мнениями,</w:t>
      </w:r>
    </w:p>
    <w:p w:rsidR="00000000" w:rsidRDefault="00161EE0">
      <w:pPr>
        <w:rPr>
          <w:color w:val="auto"/>
          <w:lang w:eastAsia="ru-RU"/>
        </w:rPr>
      </w:pPr>
    </w:p>
    <w:p w:rsidR="00000000" w:rsidRDefault="00161EE0">
      <w:pPr>
        <w:pStyle w:val="40"/>
        <w:shd w:val="clear" w:color="auto" w:fill="auto"/>
        <w:spacing w:before="0" w:after="1012"/>
        <w:ind w:left="20" w:right="600"/>
      </w:pPr>
      <w:r>
        <w:rPr>
          <w:rStyle w:val="4"/>
          <w:b/>
          <w:bCs/>
          <w:color w:val="000000"/>
        </w:rPr>
        <w:t>Письменные ситуации также располагают возможностями.</w:t>
      </w:r>
    </w:p>
    <w:p w:rsidR="00000000" w:rsidRDefault="00161EE0">
      <w:pPr>
        <w:pStyle w:val="a4"/>
        <w:shd w:val="clear" w:color="auto" w:fill="auto"/>
        <w:spacing w:after="680" w:line="260" w:lineRule="exact"/>
        <w:ind w:left="4200" w:firstLine="0"/>
        <w:jc w:val="left"/>
      </w:pPr>
      <w:r>
        <w:rPr>
          <w:color w:val="000000"/>
          <w:u w:val="single"/>
          <w:lang w:eastAsia="en-US"/>
        </w:rPr>
        <w:t>Collision</w:t>
      </w:r>
    </w:p>
    <w:p w:rsidR="00000000" w:rsidRDefault="00161EE0">
      <w:pPr>
        <w:pStyle w:val="a4"/>
        <w:shd w:val="clear" w:color="auto" w:fill="auto"/>
        <w:spacing w:after="0" w:line="682" w:lineRule="exact"/>
        <w:ind w:left="20" w:firstLine="0"/>
        <w:jc w:val="left"/>
      </w:pPr>
      <w:r>
        <w:rPr>
          <w:rStyle w:val="1"/>
          <w:b/>
          <w:bCs/>
          <w:color w:val="000000"/>
          <w:lang w:eastAsia="en-US"/>
        </w:rPr>
        <w:lastRenderedPageBreak/>
        <w:t>Mr. Brown</w:t>
      </w:r>
    </w:p>
    <w:p w:rsidR="00000000" w:rsidRDefault="00161EE0">
      <w:pPr>
        <w:pStyle w:val="a4"/>
        <w:shd w:val="clear" w:color="auto" w:fill="auto"/>
        <w:spacing w:after="0" w:line="682" w:lineRule="exact"/>
        <w:ind w:left="20" w:firstLine="0"/>
        <w:jc w:val="left"/>
      </w:pPr>
      <w:r>
        <w:rPr>
          <w:rStyle w:val="1"/>
          <w:b/>
          <w:bCs/>
          <w:color w:val="000000"/>
          <w:lang w:eastAsia="en-US"/>
        </w:rPr>
        <w:t>Was in a hurry</w:t>
      </w:r>
    </w:p>
    <w:p w:rsidR="00000000" w:rsidRDefault="00161EE0">
      <w:pPr>
        <w:pStyle w:val="a4"/>
        <w:shd w:val="clear" w:color="auto" w:fill="auto"/>
        <w:spacing w:after="0" w:line="682" w:lineRule="exact"/>
        <w:ind w:left="20" w:firstLine="0"/>
        <w:jc w:val="left"/>
      </w:pPr>
      <w:r>
        <w:rPr>
          <w:rStyle w:val="1"/>
          <w:b/>
          <w:bCs/>
          <w:color w:val="000000"/>
          <w:lang w:eastAsia="en-US"/>
        </w:rPr>
        <w:t>Had to sent a letter</w:t>
      </w:r>
    </w:p>
    <w:p w:rsidR="00000000" w:rsidRDefault="00161EE0">
      <w:pPr>
        <w:pStyle w:val="a4"/>
        <w:shd w:val="clear" w:color="auto" w:fill="auto"/>
        <w:spacing w:after="0" w:line="682" w:lineRule="exact"/>
        <w:ind w:left="20" w:firstLine="0"/>
        <w:jc w:val="left"/>
      </w:pPr>
      <w:r>
        <w:rPr>
          <w:rStyle w:val="1"/>
          <w:b/>
          <w:bCs/>
          <w:color w:val="000000"/>
          <w:lang w:eastAsia="en-US"/>
        </w:rPr>
        <w:t>And that was the lost time of</w:t>
      </w:r>
    </w:p>
    <w:p w:rsidR="00000000" w:rsidRDefault="00161EE0">
      <w:pPr>
        <w:pStyle w:val="a4"/>
        <w:shd w:val="clear" w:color="auto" w:fill="auto"/>
        <w:spacing w:after="0" w:line="682" w:lineRule="exact"/>
        <w:ind w:left="20" w:firstLine="0"/>
        <w:jc w:val="left"/>
      </w:pPr>
      <w:r>
        <w:rPr>
          <w:rStyle w:val="1"/>
          <w:b/>
          <w:bCs/>
          <w:color w:val="000000"/>
          <w:lang w:eastAsia="en-US"/>
        </w:rPr>
        <w:t>Clearing the letter-box</w:t>
      </w:r>
    </w:p>
    <w:p w:rsidR="00000000" w:rsidRDefault="00161EE0">
      <w:pPr>
        <w:pStyle w:val="a4"/>
        <w:shd w:val="clear" w:color="auto" w:fill="auto"/>
        <w:spacing w:after="0" w:line="682" w:lineRule="exact"/>
        <w:ind w:left="20" w:firstLine="0"/>
        <w:jc w:val="left"/>
      </w:pPr>
      <w:r>
        <w:rPr>
          <w:rStyle w:val="1"/>
          <w:b/>
          <w:bCs/>
          <w:color w:val="000000"/>
          <w:lang w:eastAsia="en-US"/>
        </w:rPr>
        <w:t>He pushed Ann</w:t>
      </w:r>
    </w:p>
    <w:p w:rsidR="00000000" w:rsidRDefault="00161EE0">
      <w:pPr>
        <w:pStyle w:val="a4"/>
        <w:shd w:val="clear" w:color="auto" w:fill="auto"/>
        <w:spacing w:after="0" w:line="682" w:lineRule="exact"/>
        <w:ind w:left="20" w:right="5420" w:firstLine="0"/>
        <w:jc w:val="left"/>
      </w:pPr>
      <w:r>
        <w:rPr>
          <w:rStyle w:val="1"/>
          <w:b/>
          <w:bCs/>
          <w:color w:val="000000"/>
          <w:lang w:eastAsia="en-US"/>
        </w:rPr>
        <w:t>All her shopping bags and parcels fell Luckily</w:t>
      </w:r>
    </w:p>
    <w:p w:rsidR="00000000" w:rsidRDefault="00161EE0">
      <w:pPr>
        <w:pStyle w:val="a4"/>
        <w:shd w:val="clear" w:color="auto" w:fill="auto"/>
        <w:spacing w:after="0" w:line="682" w:lineRule="exact"/>
        <w:ind w:left="20" w:right="5420" w:firstLine="0"/>
        <w:jc w:val="left"/>
      </w:pPr>
      <w:r>
        <w:rPr>
          <w:rStyle w:val="1"/>
          <w:b/>
          <w:bCs/>
          <w:color w:val="000000"/>
          <w:lang w:eastAsia="en-US"/>
        </w:rPr>
        <w:t>Nothing was broken Was upset</w:t>
      </w:r>
    </w:p>
    <w:p w:rsidR="00000000" w:rsidRDefault="00161EE0">
      <w:pPr>
        <w:pStyle w:val="a4"/>
        <w:shd w:val="clear" w:color="auto" w:fill="auto"/>
        <w:spacing w:after="0" w:line="682" w:lineRule="exact"/>
        <w:ind w:left="20" w:right="5760" w:firstLine="0"/>
        <w:jc w:val="left"/>
      </w:pPr>
      <w:r>
        <w:rPr>
          <w:rStyle w:val="1"/>
          <w:b/>
          <w:bCs/>
          <w:color w:val="000000"/>
          <w:lang w:eastAsia="en-US"/>
        </w:rPr>
        <w:t>Apologized again and again Calmed M. Brown At that moment</w:t>
      </w:r>
    </w:p>
    <w:p w:rsidR="00000000" w:rsidRDefault="00161EE0">
      <w:pPr>
        <w:pStyle w:val="a4"/>
        <w:shd w:val="clear" w:color="auto" w:fill="auto"/>
        <w:spacing w:after="0" w:line="682" w:lineRule="exact"/>
        <w:ind w:left="20" w:right="5420" w:firstLine="0"/>
        <w:jc w:val="left"/>
      </w:pPr>
      <w:r>
        <w:rPr>
          <w:rStyle w:val="1"/>
          <w:b/>
          <w:bCs/>
          <w:color w:val="000000"/>
          <w:lang w:eastAsia="en-US"/>
        </w:rPr>
        <w:t>There was the last clearing the letter-box Ran fast with a lot of excuses to ... Managed to drop his letter</w:t>
      </w:r>
    </w:p>
    <w:p w:rsidR="00000000" w:rsidRDefault="00161EE0">
      <w:pPr>
        <w:pStyle w:val="a4"/>
        <w:shd w:val="clear" w:color="auto" w:fill="auto"/>
        <w:spacing w:after="945" w:line="691" w:lineRule="exact"/>
        <w:ind w:right="360" w:firstLine="0"/>
      </w:pPr>
      <w:r>
        <w:rPr>
          <w:color w:val="000000"/>
          <w:u w:val="single"/>
          <w:lang w:eastAsia="en-US"/>
        </w:rPr>
        <w:t>Determine the correspondence between the statement</w:t>
      </w:r>
      <w:r>
        <w:rPr>
          <w:rStyle w:val="Batang"/>
          <w:b w:val="0"/>
          <w:bCs w:val="0"/>
          <w:color w:val="000000"/>
          <w:lang w:eastAsia="en-US"/>
        </w:rPr>
        <w:t xml:space="preserve"> </w:t>
      </w:r>
      <w:r>
        <w:rPr>
          <w:color w:val="000000"/>
          <w:u w:val="single"/>
          <w:lang w:eastAsia="en-US"/>
        </w:rPr>
        <w:t>and the contents of the text</w:t>
      </w:r>
      <w:r>
        <w:rPr>
          <w:rStyle w:val="1"/>
          <w:b/>
          <w:bCs/>
          <w:color w:val="000000"/>
          <w:lang w:eastAsia="en-US"/>
        </w:rPr>
        <w:t xml:space="preserve"> </w:t>
      </w:r>
    </w:p>
    <w:p w:rsidR="00000000" w:rsidRDefault="00161EE0">
      <w:pPr>
        <w:pStyle w:val="a4"/>
        <w:numPr>
          <w:ilvl w:val="0"/>
          <w:numId w:val="5"/>
        </w:numPr>
        <w:shd w:val="clear" w:color="auto" w:fill="auto"/>
        <w:tabs>
          <w:tab w:val="left" w:pos="366"/>
        </w:tabs>
        <w:spacing w:after="182" w:line="260" w:lineRule="exact"/>
        <w:ind w:left="20" w:firstLine="0"/>
        <w:jc w:val="both"/>
      </w:pPr>
      <w:r>
        <w:rPr>
          <w:rStyle w:val="1"/>
          <w:b/>
          <w:bCs/>
          <w:color w:val="000000"/>
          <w:lang w:eastAsia="en-US"/>
        </w:rPr>
        <w:t>What did the king think about?</w:t>
      </w:r>
    </w:p>
    <w:p w:rsidR="00000000" w:rsidRDefault="00161EE0">
      <w:pPr>
        <w:pStyle w:val="a4"/>
        <w:numPr>
          <w:ilvl w:val="0"/>
          <w:numId w:val="5"/>
        </w:numPr>
        <w:shd w:val="clear" w:color="auto" w:fill="auto"/>
        <w:tabs>
          <w:tab w:val="left" w:pos="366"/>
        </w:tabs>
        <w:spacing w:after="0" w:line="260" w:lineRule="exact"/>
        <w:ind w:left="20" w:firstLine="0"/>
        <w:jc w:val="both"/>
        <w:sectPr w:rsidR="00000000">
          <w:type w:val="continuous"/>
          <w:pgSz w:w="16838" w:h="23810"/>
          <w:pgMar w:top="4902" w:right="3092" w:bottom="4710" w:left="3092" w:header="0" w:footer="3" w:gutter="636"/>
          <w:cols w:space="720"/>
          <w:noEndnote/>
          <w:docGrid w:linePitch="360"/>
        </w:sectPr>
      </w:pPr>
      <w:r>
        <w:rPr>
          <w:rStyle w:val="1"/>
          <w:b/>
          <w:bCs/>
          <w:color w:val="000000"/>
          <w:lang w:eastAsia="en-US"/>
        </w:rPr>
        <w:t>What did his minister decide?</w:t>
      </w:r>
    </w:p>
    <w:p w:rsidR="00000000" w:rsidRDefault="00161EE0">
      <w:pPr>
        <w:pStyle w:val="a4"/>
        <w:numPr>
          <w:ilvl w:val="0"/>
          <w:numId w:val="5"/>
        </w:numPr>
        <w:shd w:val="clear" w:color="auto" w:fill="auto"/>
        <w:tabs>
          <w:tab w:val="left" w:pos="1056"/>
        </w:tabs>
        <w:spacing w:after="0" w:line="485" w:lineRule="exact"/>
        <w:ind w:left="700" w:firstLine="0"/>
        <w:jc w:val="both"/>
      </w:pPr>
      <w:r>
        <w:rPr>
          <w:rStyle w:val="1"/>
          <w:b/>
          <w:bCs/>
          <w:color w:val="000000"/>
          <w:lang w:eastAsia="en-US"/>
        </w:rPr>
        <w:lastRenderedPageBreak/>
        <w:t>He displayed wisdom, didn’t he?</w:t>
      </w:r>
    </w:p>
    <w:p w:rsidR="00000000" w:rsidRDefault="00161EE0">
      <w:pPr>
        <w:pStyle w:val="a4"/>
        <w:numPr>
          <w:ilvl w:val="0"/>
          <w:numId w:val="5"/>
        </w:numPr>
        <w:shd w:val="clear" w:color="auto" w:fill="auto"/>
        <w:tabs>
          <w:tab w:val="left" w:pos="1056"/>
        </w:tabs>
        <w:spacing w:after="0" w:line="485" w:lineRule="exact"/>
        <w:ind w:left="700" w:firstLine="0"/>
        <w:jc w:val="both"/>
      </w:pPr>
      <w:r>
        <w:rPr>
          <w:rStyle w:val="1"/>
          <w:b/>
          <w:bCs/>
          <w:color w:val="000000"/>
          <w:lang w:eastAsia="en-US"/>
        </w:rPr>
        <w:t>Was it a useful game?</w:t>
      </w:r>
    </w:p>
    <w:p w:rsidR="00000000" w:rsidRDefault="00161EE0">
      <w:pPr>
        <w:pStyle w:val="a4"/>
        <w:numPr>
          <w:ilvl w:val="0"/>
          <w:numId w:val="5"/>
        </w:numPr>
        <w:shd w:val="clear" w:color="auto" w:fill="auto"/>
        <w:tabs>
          <w:tab w:val="left" w:pos="1056"/>
        </w:tabs>
        <w:spacing w:after="0" w:line="485" w:lineRule="exact"/>
        <w:ind w:left="700" w:firstLine="0"/>
        <w:jc w:val="both"/>
      </w:pPr>
      <w:r>
        <w:rPr>
          <w:rStyle w:val="1"/>
          <w:b/>
          <w:bCs/>
          <w:color w:val="000000"/>
          <w:lang w:eastAsia="en-US"/>
        </w:rPr>
        <w:t>What did the king put on</w:t>
      </w:r>
      <w:r>
        <w:rPr>
          <w:rStyle w:val="1"/>
          <w:b/>
          <w:bCs/>
          <w:color w:val="000000"/>
          <w:lang w:val="ru-RU"/>
        </w:rPr>
        <w:t xml:space="preserve"> </w:t>
      </w:r>
      <w:r>
        <w:rPr>
          <w:rStyle w:val="1"/>
          <w:b/>
          <w:bCs/>
          <w:color w:val="000000"/>
          <w:lang w:eastAsia="en-US"/>
        </w:rPr>
        <w:t>the 64 squares</w:t>
      </w:r>
    </w:p>
    <w:p w:rsidR="00000000" w:rsidRDefault="00161EE0">
      <w:pPr>
        <w:pStyle w:val="a4"/>
        <w:numPr>
          <w:ilvl w:val="0"/>
          <w:numId w:val="5"/>
        </w:numPr>
        <w:shd w:val="clear" w:color="auto" w:fill="auto"/>
        <w:tabs>
          <w:tab w:val="left" w:pos="1056"/>
        </w:tabs>
        <w:spacing w:after="0" w:line="485" w:lineRule="exact"/>
        <w:ind w:left="700" w:firstLine="0"/>
        <w:jc w:val="both"/>
      </w:pPr>
      <w:r>
        <w:rPr>
          <w:rStyle w:val="1"/>
          <w:b/>
          <w:bCs/>
          <w:color w:val="000000"/>
          <w:lang w:eastAsia="en-US"/>
        </w:rPr>
        <w:t>The game substituted the wars, didn’t it?</w:t>
      </w:r>
    </w:p>
    <w:p w:rsidR="00000000" w:rsidRDefault="00161EE0">
      <w:pPr>
        <w:pStyle w:val="a4"/>
        <w:numPr>
          <w:ilvl w:val="0"/>
          <w:numId w:val="5"/>
        </w:numPr>
        <w:shd w:val="clear" w:color="auto" w:fill="auto"/>
        <w:tabs>
          <w:tab w:val="left" w:pos="1056"/>
        </w:tabs>
        <w:spacing w:after="1020" w:line="485" w:lineRule="exact"/>
        <w:ind w:left="700" w:firstLine="0"/>
        <w:jc w:val="both"/>
      </w:pPr>
      <w:r>
        <w:rPr>
          <w:rStyle w:val="1"/>
          <w:b/>
          <w:bCs/>
          <w:color w:val="000000"/>
          <w:lang w:eastAsia="en-US"/>
        </w:rPr>
        <w:lastRenderedPageBreak/>
        <w:t>Do you think it was a real wealth for the king?</w:t>
      </w:r>
    </w:p>
    <w:p w:rsidR="00000000" w:rsidRDefault="00161EE0">
      <w:pPr>
        <w:pStyle w:val="a4"/>
        <w:shd w:val="clear" w:color="auto" w:fill="auto"/>
        <w:spacing w:after="308" w:line="260" w:lineRule="exact"/>
        <w:ind w:left="360" w:firstLine="0"/>
        <w:jc w:val="left"/>
      </w:pPr>
      <w:r>
        <w:rPr>
          <w:color w:val="000000"/>
          <w:u w:val="single"/>
          <w:lang w:eastAsia="en-US"/>
        </w:rPr>
        <w:t>Statements</w:t>
      </w:r>
    </w:p>
    <w:tbl>
      <w:tblPr>
        <w:tblW w:w="0" w:type="auto"/>
        <w:tblLayout w:type="fixed"/>
        <w:tblCellMar>
          <w:left w:w="0" w:type="dxa"/>
          <w:right w:w="0" w:type="dxa"/>
        </w:tblCellMar>
        <w:tblLook w:val="0000" w:firstRow="0" w:lastRow="0" w:firstColumn="0" w:lastColumn="0" w:noHBand="0" w:noVBand="0"/>
      </w:tblPr>
      <w:tblGrid>
        <w:gridCol w:w="586"/>
        <w:gridCol w:w="2909"/>
      </w:tblGrid>
      <w:tr w:rsidR="00000000">
        <w:tblPrEx>
          <w:tblCellMar>
            <w:top w:w="0" w:type="dxa"/>
            <w:left w:w="0" w:type="dxa"/>
            <w:bottom w:w="0" w:type="dxa"/>
            <w:right w:w="0" w:type="dxa"/>
          </w:tblCellMar>
        </w:tblPrEx>
        <w:trPr>
          <w:trHeight w:hRule="exact" w:val="499"/>
        </w:trPr>
        <w:tc>
          <w:tcPr>
            <w:tcW w:w="586"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60" w:lineRule="exact"/>
              <w:ind w:left="300" w:firstLine="0"/>
              <w:jc w:val="left"/>
            </w:pPr>
            <w:r>
              <w:rPr>
                <w:color w:val="000000"/>
                <w:lang w:val="ru-RU"/>
              </w:rPr>
              <w:t>В</w:t>
            </w:r>
          </w:p>
        </w:tc>
        <w:tc>
          <w:tcPr>
            <w:tcW w:w="2909"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60" w:lineRule="exact"/>
              <w:ind w:left="80" w:firstLine="0"/>
              <w:jc w:val="left"/>
            </w:pPr>
            <w:r>
              <w:rPr>
                <w:color w:val="000000"/>
                <w:lang w:eastAsia="en-US"/>
              </w:rPr>
              <w:t>King’s thoughts</w:t>
            </w:r>
          </w:p>
        </w:tc>
      </w:tr>
      <w:tr w:rsidR="00000000">
        <w:tblPrEx>
          <w:tblCellMar>
            <w:top w:w="0" w:type="dxa"/>
            <w:left w:w="0" w:type="dxa"/>
            <w:bottom w:w="0" w:type="dxa"/>
            <w:right w:w="0" w:type="dxa"/>
          </w:tblCellMar>
        </w:tblPrEx>
        <w:trPr>
          <w:trHeight w:hRule="exact" w:val="566"/>
        </w:trPr>
        <w:tc>
          <w:tcPr>
            <w:tcW w:w="586"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60" w:lineRule="exact"/>
              <w:ind w:left="300" w:firstLine="0"/>
              <w:jc w:val="left"/>
            </w:pPr>
            <w:r>
              <w:rPr>
                <w:color w:val="000000"/>
                <w:lang w:eastAsia="en-US"/>
              </w:rPr>
              <w:t>D</w:t>
            </w:r>
          </w:p>
        </w:tc>
        <w:tc>
          <w:tcPr>
            <w:tcW w:w="2909"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60" w:lineRule="exact"/>
              <w:ind w:left="80" w:firstLine="0"/>
              <w:jc w:val="left"/>
            </w:pPr>
            <w:r>
              <w:rPr>
                <w:color w:val="000000"/>
                <w:lang w:eastAsia="en-US"/>
              </w:rPr>
              <w:t>Minister’s decision</w:t>
            </w:r>
          </w:p>
        </w:tc>
      </w:tr>
      <w:tr w:rsidR="00000000">
        <w:tblPrEx>
          <w:tblCellMar>
            <w:top w:w="0" w:type="dxa"/>
            <w:left w:w="0" w:type="dxa"/>
            <w:bottom w:w="0" w:type="dxa"/>
            <w:right w:w="0" w:type="dxa"/>
          </w:tblCellMar>
        </w:tblPrEx>
        <w:trPr>
          <w:trHeight w:hRule="exact" w:val="778"/>
        </w:trPr>
        <w:tc>
          <w:tcPr>
            <w:tcW w:w="586" w:type="dxa"/>
            <w:tcBorders>
              <w:top w:val="nil"/>
              <w:left w:val="nil"/>
              <w:bottom w:val="nil"/>
              <w:right w:val="nil"/>
            </w:tcBorders>
            <w:shd w:val="clear" w:color="auto" w:fill="FFFFFF"/>
          </w:tcPr>
          <w:p w:rsidR="00000000" w:rsidRDefault="00161EE0">
            <w:pPr>
              <w:framePr w:w="3494" w:wrap="notBeside" w:vAnchor="text" w:hAnchor="text" w:y="1"/>
              <w:rPr>
                <w:color w:val="auto"/>
                <w:sz w:val="10"/>
                <w:szCs w:val="10"/>
                <w:lang w:eastAsia="ru-RU"/>
              </w:rPr>
            </w:pPr>
          </w:p>
        </w:tc>
        <w:tc>
          <w:tcPr>
            <w:tcW w:w="2909"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60" w:lineRule="exact"/>
              <w:ind w:left="80" w:firstLine="0"/>
              <w:jc w:val="left"/>
            </w:pPr>
            <w:r>
              <w:rPr>
                <w:color w:val="000000"/>
                <w:lang w:eastAsia="en-US"/>
              </w:rPr>
              <w:t>His wisdom</w:t>
            </w:r>
          </w:p>
        </w:tc>
      </w:tr>
      <w:tr w:rsidR="00000000">
        <w:tblPrEx>
          <w:tblCellMar>
            <w:top w:w="0" w:type="dxa"/>
            <w:left w:w="0" w:type="dxa"/>
            <w:bottom w:w="0" w:type="dxa"/>
            <w:right w:w="0" w:type="dxa"/>
          </w:tblCellMar>
        </w:tblPrEx>
        <w:trPr>
          <w:trHeight w:hRule="exact" w:val="710"/>
        </w:trPr>
        <w:tc>
          <w:tcPr>
            <w:tcW w:w="586"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40" w:lineRule="exact"/>
              <w:ind w:left="60" w:firstLine="0"/>
              <w:jc w:val="left"/>
            </w:pPr>
            <w:r>
              <w:rPr>
                <w:rStyle w:val="Batang5"/>
                <w:b w:val="0"/>
                <w:bCs w:val="0"/>
                <w:color w:val="000000"/>
                <w:lang w:eastAsia="en-US"/>
              </w:rPr>
              <w:t>AG</w:t>
            </w:r>
          </w:p>
        </w:tc>
        <w:tc>
          <w:tcPr>
            <w:tcW w:w="2909"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60" w:lineRule="exact"/>
              <w:ind w:left="80" w:firstLine="0"/>
              <w:jc w:val="left"/>
            </w:pPr>
            <w:r>
              <w:rPr>
                <w:color w:val="000000"/>
                <w:lang w:eastAsia="en-US"/>
              </w:rPr>
              <w:t>A useful game</w:t>
            </w:r>
          </w:p>
        </w:tc>
      </w:tr>
      <w:tr w:rsidR="00000000">
        <w:tblPrEx>
          <w:tblCellMar>
            <w:top w:w="0" w:type="dxa"/>
            <w:left w:w="0" w:type="dxa"/>
            <w:bottom w:w="0" w:type="dxa"/>
            <w:right w:w="0" w:type="dxa"/>
          </w:tblCellMar>
        </w:tblPrEx>
        <w:trPr>
          <w:trHeight w:hRule="exact" w:val="667"/>
        </w:trPr>
        <w:tc>
          <w:tcPr>
            <w:tcW w:w="586" w:type="dxa"/>
            <w:tcBorders>
              <w:top w:val="nil"/>
              <w:left w:val="nil"/>
              <w:bottom w:val="nil"/>
              <w:right w:val="nil"/>
            </w:tcBorders>
            <w:shd w:val="clear" w:color="auto" w:fill="FFFFFF"/>
          </w:tcPr>
          <w:p w:rsidR="00000000" w:rsidRDefault="00161EE0">
            <w:pPr>
              <w:framePr w:w="3494" w:wrap="notBeside" w:vAnchor="text" w:hAnchor="text" w:y="1"/>
              <w:rPr>
                <w:color w:val="auto"/>
                <w:sz w:val="10"/>
                <w:szCs w:val="10"/>
                <w:lang w:eastAsia="ru-RU"/>
              </w:rPr>
            </w:pPr>
          </w:p>
        </w:tc>
        <w:tc>
          <w:tcPr>
            <w:tcW w:w="2909"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60" w:lineRule="exact"/>
              <w:ind w:left="80" w:firstLine="0"/>
              <w:jc w:val="left"/>
            </w:pPr>
            <w:r>
              <w:rPr>
                <w:color w:val="000000"/>
                <w:lang w:eastAsia="en-US"/>
              </w:rPr>
              <w:t>Grain races</w:t>
            </w:r>
          </w:p>
        </w:tc>
      </w:tr>
      <w:tr w:rsidR="00000000">
        <w:tblPrEx>
          <w:tblCellMar>
            <w:top w:w="0" w:type="dxa"/>
            <w:left w:w="0" w:type="dxa"/>
            <w:bottom w:w="0" w:type="dxa"/>
            <w:right w:w="0" w:type="dxa"/>
          </w:tblCellMar>
        </w:tblPrEx>
        <w:trPr>
          <w:trHeight w:hRule="exact" w:val="682"/>
        </w:trPr>
        <w:tc>
          <w:tcPr>
            <w:tcW w:w="586" w:type="dxa"/>
            <w:tcBorders>
              <w:top w:val="nil"/>
              <w:left w:val="nil"/>
              <w:bottom w:val="nil"/>
              <w:right w:val="nil"/>
            </w:tcBorders>
            <w:shd w:val="clear" w:color="auto" w:fill="FFFFFF"/>
          </w:tcPr>
          <w:p w:rsidR="00000000" w:rsidRDefault="00161EE0">
            <w:pPr>
              <w:framePr w:w="3494" w:wrap="notBeside" w:vAnchor="text" w:hAnchor="text" w:y="1"/>
              <w:rPr>
                <w:color w:val="auto"/>
                <w:sz w:val="10"/>
                <w:szCs w:val="10"/>
                <w:lang w:eastAsia="ru-RU"/>
              </w:rPr>
            </w:pPr>
          </w:p>
        </w:tc>
        <w:tc>
          <w:tcPr>
            <w:tcW w:w="2909"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60" w:lineRule="exact"/>
              <w:ind w:left="80" w:firstLine="0"/>
              <w:jc w:val="left"/>
            </w:pPr>
            <w:r>
              <w:rPr>
                <w:color w:val="000000"/>
                <w:lang w:eastAsia="en-US"/>
              </w:rPr>
              <w:t>The substitution for wars</w:t>
            </w:r>
          </w:p>
        </w:tc>
      </w:tr>
      <w:tr w:rsidR="00000000">
        <w:tblPrEx>
          <w:tblCellMar>
            <w:top w:w="0" w:type="dxa"/>
            <w:left w:w="0" w:type="dxa"/>
            <w:bottom w:w="0" w:type="dxa"/>
            <w:right w:w="0" w:type="dxa"/>
          </w:tblCellMar>
        </w:tblPrEx>
        <w:trPr>
          <w:trHeight w:hRule="exact" w:val="475"/>
        </w:trPr>
        <w:tc>
          <w:tcPr>
            <w:tcW w:w="586" w:type="dxa"/>
            <w:tcBorders>
              <w:top w:val="nil"/>
              <w:left w:val="nil"/>
              <w:bottom w:val="nil"/>
              <w:right w:val="nil"/>
            </w:tcBorders>
            <w:shd w:val="clear" w:color="auto" w:fill="FFFFFF"/>
          </w:tcPr>
          <w:p w:rsidR="00000000" w:rsidRDefault="00161EE0">
            <w:pPr>
              <w:framePr w:w="3494" w:wrap="notBeside" w:vAnchor="text" w:hAnchor="text" w:y="1"/>
              <w:rPr>
                <w:color w:val="auto"/>
                <w:sz w:val="10"/>
                <w:szCs w:val="10"/>
                <w:lang w:eastAsia="ru-RU"/>
              </w:rPr>
            </w:pPr>
          </w:p>
        </w:tc>
        <w:tc>
          <w:tcPr>
            <w:tcW w:w="2909" w:type="dxa"/>
            <w:tcBorders>
              <w:top w:val="nil"/>
              <w:left w:val="nil"/>
              <w:bottom w:val="nil"/>
              <w:right w:val="nil"/>
            </w:tcBorders>
            <w:shd w:val="clear" w:color="auto" w:fill="FFFFFF"/>
          </w:tcPr>
          <w:p w:rsidR="00000000" w:rsidRDefault="00161EE0">
            <w:pPr>
              <w:pStyle w:val="a4"/>
              <w:framePr w:w="3494" w:wrap="notBeside" w:vAnchor="text" w:hAnchor="text" w:y="1"/>
              <w:shd w:val="clear" w:color="auto" w:fill="auto"/>
              <w:spacing w:after="0" w:line="260" w:lineRule="exact"/>
              <w:ind w:left="80" w:firstLine="0"/>
              <w:jc w:val="left"/>
            </w:pPr>
            <w:r>
              <w:rPr>
                <w:color w:val="000000"/>
                <w:lang w:eastAsia="en-US"/>
              </w:rPr>
              <w:t>Real Wealth</w:t>
            </w:r>
          </w:p>
        </w:tc>
      </w:tr>
    </w:tbl>
    <w:p w:rsidR="00000000" w:rsidRDefault="00161EE0">
      <w:pPr>
        <w:spacing w:line="360" w:lineRule="exact"/>
        <w:rPr>
          <w:color w:val="auto"/>
          <w:lang w:eastAsia="ru-RU"/>
        </w:rPr>
      </w:pPr>
    </w:p>
    <w:tbl>
      <w:tblPr>
        <w:tblW w:w="0" w:type="auto"/>
        <w:jc w:val="center"/>
        <w:tblLayout w:type="fixed"/>
        <w:tblCellMar>
          <w:left w:w="0" w:type="dxa"/>
          <w:right w:w="0" w:type="dxa"/>
        </w:tblCellMar>
        <w:tblLook w:val="0000" w:firstRow="0" w:lastRow="0" w:firstColumn="0" w:lastColumn="0" w:noHBand="0" w:noVBand="0"/>
      </w:tblPr>
      <w:tblGrid>
        <w:gridCol w:w="1378"/>
        <w:gridCol w:w="1387"/>
        <w:gridCol w:w="1373"/>
        <w:gridCol w:w="1368"/>
        <w:gridCol w:w="1373"/>
        <w:gridCol w:w="1378"/>
        <w:gridCol w:w="1378"/>
      </w:tblGrid>
      <w:tr w:rsidR="00000000">
        <w:tblPrEx>
          <w:tblCellMar>
            <w:top w:w="0" w:type="dxa"/>
            <w:left w:w="0" w:type="dxa"/>
            <w:bottom w:w="0" w:type="dxa"/>
            <w:right w:w="0" w:type="dxa"/>
          </w:tblCellMar>
        </w:tblPrEx>
        <w:trPr>
          <w:trHeight w:hRule="exact" w:val="509"/>
          <w:jc w:val="center"/>
        </w:trPr>
        <w:tc>
          <w:tcPr>
            <w:tcW w:w="1378" w:type="dxa"/>
            <w:tcBorders>
              <w:top w:val="single" w:sz="4" w:space="0" w:color="auto"/>
              <w:left w:val="single" w:sz="4" w:space="0" w:color="auto"/>
              <w:bottom w:val="nil"/>
              <w:right w:val="nil"/>
            </w:tcBorders>
            <w:shd w:val="clear" w:color="auto" w:fill="FFFFFF"/>
          </w:tcPr>
          <w:p w:rsidR="00000000" w:rsidRDefault="00161EE0">
            <w:pPr>
              <w:pStyle w:val="a4"/>
              <w:framePr w:w="9634" w:wrap="notBeside" w:vAnchor="text" w:hAnchor="text" w:xAlign="center" w:y="1"/>
              <w:shd w:val="clear" w:color="auto" w:fill="auto"/>
              <w:spacing w:after="0" w:line="370" w:lineRule="exact"/>
              <w:ind w:firstLine="0"/>
            </w:pPr>
            <w:r>
              <w:rPr>
                <w:rStyle w:val="Batang4"/>
                <w:b w:val="0"/>
                <w:bCs w:val="0"/>
                <w:noProof w:val="0"/>
                <w:color w:val="000000"/>
                <w:lang w:eastAsia="en-US"/>
              </w:rPr>
              <w:t>1</w:t>
            </w:r>
          </w:p>
        </w:tc>
        <w:tc>
          <w:tcPr>
            <w:tcW w:w="1387" w:type="dxa"/>
            <w:tcBorders>
              <w:top w:val="single" w:sz="4" w:space="0" w:color="auto"/>
              <w:left w:val="single" w:sz="4" w:space="0" w:color="auto"/>
              <w:bottom w:val="nil"/>
              <w:right w:val="nil"/>
            </w:tcBorders>
            <w:shd w:val="clear" w:color="auto" w:fill="FFFFFF"/>
          </w:tcPr>
          <w:p w:rsidR="00000000" w:rsidRDefault="00161EE0">
            <w:pPr>
              <w:pStyle w:val="a4"/>
              <w:framePr w:w="9634" w:wrap="notBeside" w:vAnchor="text" w:hAnchor="text" w:xAlign="center" w:y="1"/>
              <w:shd w:val="clear" w:color="auto" w:fill="auto"/>
              <w:spacing w:after="0" w:line="370" w:lineRule="exact"/>
              <w:ind w:firstLine="0"/>
            </w:pPr>
            <w:r>
              <w:rPr>
                <w:rStyle w:val="Batang4"/>
                <w:b w:val="0"/>
                <w:bCs w:val="0"/>
                <w:noProof w:val="0"/>
                <w:color w:val="000000"/>
                <w:lang w:eastAsia="en-US"/>
              </w:rPr>
              <w:t>2</w:t>
            </w:r>
          </w:p>
        </w:tc>
        <w:tc>
          <w:tcPr>
            <w:tcW w:w="1373" w:type="dxa"/>
            <w:tcBorders>
              <w:top w:val="single" w:sz="4" w:space="0" w:color="auto"/>
              <w:left w:val="single" w:sz="4" w:space="0" w:color="auto"/>
              <w:bottom w:val="nil"/>
              <w:right w:val="nil"/>
            </w:tcBorders>
            <w:shd w:val="clear" w:color="auto" w:fill="FFFFFF"/>
          </w:tcPr>
          <w:p w:rsidR="00000000" w:rsidRDefault="00161EE0">
            <w:pPr>
              <w:pStyle w:val="a4"/>
              <w:framePr w:w="9634" w:wrap="notBeside" w:vAnchor="text" w:hAnchor="text" w:xAlign="center" w:y="1"/>
              <w:shd w:val="clear" w:color="auto" w:fill="auto"/>
              <w:spacing w:after="0" w:line="260" w:lineRule="exact"/>
              <w:ind w:left="600" w:firstLine="0"/>
              <w:jc w:val="left"/>
            </w:pPr>
            <w:r>
              <w:rPr>
                <w:color w:val="000000"/>
                <w:lang w:eastAsia="en-US"/>
              </w:rPr>
              <w:t>3</w:t>
            </w:r>
          </w:p>
        </w:tc>
        <w:tc>
          <w:tcPr>
            <w:tcW w:w="1368" w:type="dxa"/>
            <w:tcBorders>
              <w:top w:val="single" w:sz="4" w:space="0" w:color="auto"/>
              <w:left w:val="single" w:sz="4" w:space="0" w:color="auto"/>
              <w:bottom w:val="nil"/>
              <w:right w:val="nil"/>
            </w:tcBorders>
            <w:shd w:val="clear" w:color="auto" w:fill="FFFFFF"/>
          </w:tcPr>
          <w:p w:rsidR="00000000" w:rsidRDefault="00161EE0">
            <w:pPr>
              <w:pStyle w:val="a4"/>
              <w:framePr w:w="9634" w:wrap="notBeside" w:vAnchor="text" w:hAnchor="text" w:xAlign="center" w:y="1"/>
              <w:shd w:val="clear" w:color="auto" w:fill="auto"/>
              <w:spacing w:after="0" w:line="260" w:lineRule="exact"/>
              <w:ind w:left="600" w:firstLine="0"/>
              <w:jc w:val="left"/>
            </w:pPr>
            <w:r>
              <w:rPr>
                <w:color w:val="000000"/>
                <w:lang w:eastAsia="en-US"/>
              </w:rPr>
              <w:t>4</w:t>
            </w:r>
          </w:p>
        </w:tc>
        <w:tc>
          <w:tcPr>
            <w:tcW w:w="1373" w:type="dxa"/>
            <w:tcBorders>
              <w:top w:val="single" w:sz="4" w:space="0" w:color="auto"/>
              <w:left w:val="single" w:sz="4" w:space="0" w:color="auto"/>
              <w:bottom w:val="nil"/>
              <w:right w:val="nil"/>
            </w:tcBorders>
            <w:shd w:val="clear" w:color="auto" w:fill="FFFFFF"/>
          </w:tcPr>
          <w:p w:rsidR="00000000" w:rsidRDefault="00161EE0">
            <w:pPr>
              <w:pStyle w:val="a4"/>
              <w:framePr w:w="9634" w:wrap="notBeside" w:vAnchor="text" w:hAnchor="text" w:xAlign="center" w:y="1"/>
              <w:shd w:val="clear" w:color="auto" w:fill="auto"/>
              <w:spacing w:after="0" w:line="260" w:lineRule="exact"/>
              <w:ind w:firstLine="0"/>
            </w:pPr>
            <w:r>
              <w:rPr>
                <w:rStyle w:val="Batang3"/>
                <w:b w:val="0"/>
                <w:bCs w:val="0"/>
                <w:noProof w:val="0"/>
                <w:color w:val="000000"/>
                <w:lang w:eastAsia="en-US"/>
              </w:rPr>
              <w:t>5</w:t>
            </w:r>
          </w:p>
        </w:tc>
        <w:tc>
          <w:tcPr>
            <w:tcW w:w="1378" w:type="dxa"/>
            <w:tcBorders>
              <w:top w:val="single" w:sz="4" w:space="0" w:color="auto"/>
              <w:left w:val="single" w:sz="4" w:space="0" w:color="auto"/>
              <w:bottom w:val="nil"/>
              <w:right w:val="nil"/>
            </w:tcBorders>
            <w:shd w:val="clear" w:color="auto" w:fill="FFFFFF"/>
          </w:tcPr>
          <w:p w:rsidR="00000000" w:rsidRDefault="00161EE0">
            <w:pPr>
              <w:pStyle w:val="a4"/>
              <w:framePr w:w="9634" w:wrap="notBeside" w:vAnchor="text" w:hAnchor="text" w:xAlign="center" w:y="1"/>
              <w:shd w:val="clear" w:color="auto" w:fill="auto"/>
              <w:spacing w:after="0" w:line="260" w:lineRule="exact"/>
              <w:ind w:firstLine="0"/>
            </w:pPr>
            <w:r>
              <w:rPr>
                <w:rStyle w:val="Batang3"/>
                <w:b w:val="0"/>
                <w:bCs w:val="0"/>
                <w:noProof w:val="0"/>
                <w:color w:val="000000"/>
                <w:lang w:eastAsia="en-US"/>
              </w:rPr>
              <w:t>6</w:t>
            </w:r>
          </w:p>
        </w:tc>
        <w:tc>
          <w:tcPr>
            <w:tcW w:w="1378" w:type="dxa"/>
            <w:tcBorders>
              <w:top w:val="single" w:sz="4" w:space="0" w:color="auto"/>
              <w:left w:val="single" w:sz="4" w:space="0" w:color="auto"/>
              <w:bottom w:val="nil"/>
              <w:right w:val="single" w:sz="4" w:space="0" w:color="auto"/>
            </w:tcBorders>
            <w:shd w:val="clear" w:color="auto" w:fill="FFFFFF"/>
          </w:tcPr>
          <w:p w:rsidR="00000000" w:rsidRDefault="00161EE0">
            <w:pPr>
              <w:pStyle w:val="a4"/>
              <w:framePr w:w="9634" w:wrap="notBeside" w:vAnchor="text" w:hAnchor="text" w:xAlign="center" w:y="1"/>
              <w:shd w:val="clear" w:color="auto" w:fill="auto"/>
              <w:spacing w:after="0" w:line="260" w:lineRule="exact"/>
              <w:ind w:firstLine="0"/>
            </w:pPr>
            <w:r>
              <w:rPr>
                <w:color w:val="000000"/>
                <w:lang w:eastAsia="en-US"/>
              </w:rPr>
              <w:t>7</w:t>
            </w:r>
          </w:p>
        </w:tc>
      </w:tr>
      <w:tr w:rsidR="00000000">
        <w:tblPrEx>
          <w:tblCellMar>
            <w:top w:w="0" w:type="dxa"/>
            <w:left w:w="0" w:type="dxa"/>
            <w:bottom w:w="0" w:type="dxa"/>
            <w:right w:w="0" w:type="dxa"/>
          </w:tblCellMar>
        </w:tblPrEx>
        <w:trPr>
          <w:trHeight w:hRule="exact" w:val="509"/>
          <w:jc w:val="center"/>
        </w:trPr>
        <w:tc>
          <w:tcPr>
            <w:tcW w:w="1378"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34" w:wrap="notBeside" w:vAnchor="text" w:hAnchor="text" w:xAlign="center" w:y="1"/>
              <w:shd w:val="clear" w:color="auto" w:fill="auto"/>
              <w:spacing w:after="0" w:line="260" w:lineRule="exact"/>
              <w:ind w:firstLine="0"/>
            </w:pPr>
            <w:r>
              <w:rPr>
                <w:color w:val="000000"/>
                <w:lang w:val="ru-RU"/>
              </w:rPr>
              <w:t>В</w:t>
            </w:r>
          </w:p>
        </w:tc>
        <w:tc>
          <w:tcPr>
            <w:tcW w:w="1387"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34" w:wrap="notBeside" w:vAnchor="text" w:hAnchor="text" w:xAlign="center" w:y="1"/>
              <w:shd w:val="clear" w:color="auto" w:fill="auto"/>
              <w:spacing w:after="0" w:line="260" w:lineRule="exact"/>
              <w:ind w:firstLine="0"/>
            </w:pPr>
            <w:r>
              <w:rPr>
                <w:color w:val="000000"/>
                <w:lang w:eastAsia="en-US"/>
              </w:rPr>
              <w:t>D</w:t>
            </w:r>
          </w:p>
        </w:tc>
        <w:tc>
          <w:tcPr>
            <w:tcW w:w="1373"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34" w:wrap="notBeside" w:vAnchor="text" w:hAnchor="text" w:xAlign="center" w:y="1"/>
              <w:shd w:val="clear" w:color="auto" w:fill="auto"/>
              <w:spacing w:after="0" w:line="370" w:lineRule="exact"/>
              <w:ind w:left="600" w:firstLine="0"/>
              <w:jc w:val="left"/>
            </w:pPr>
            <w:r>
              <w:rPr>
                <w:rStyle w:val="Georgia"/>
                <w:b w:val="0"/>
                <w:bCs w:val="0"/>
                <w:noProof w:val="0"/>
                <w:color w:val="000000"/>
                <w:lang w:eastAsia="en-US"/>
              </w:rPr>
              <w:t>C</w:t>
            </w:r>
          </w:p>
        </w:tc>
        <w:tc>
          <w:tcPr>
            <w:tcW w:w="1368"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34" w:wrap="notBeside" w:vAnchor="text" w:hAnchor="text" w:xAlign="center" w:y="1"/>
              <w:shd w:val="clear" w:color="auto" w:fill="auto"/>
              <w:spacing w:after="0" w:line="370" w:lineRule="exact"/>
              <w:ind w:left="600" w:firstLine="0"/>
              <w:jc w:val="left"/>
            </w:pPr>
            <w:r>
              <w:rPr>
                <w:rStyle w:val="Batang2"/>
                <w:b w:val="0"/>
                <w:bCs w:val="0"/>
                <w:noProof w:val="0"/>
                <w:color w:val="000000"/>
                <w:lang w:eastAsia="en-US"/>
              </w:rPr>
              <w:t>A</w:t>
            </w:r>
          </w:p>
        </w:tc>
        <w:tc>
          <w:tcPr>
            <w:tcW w:w="1373" w:type="dxa"/>
            <w:tcBorders>
              <w:top w:val="single" w:sz="4" w:space="0" w:color="auto"/>
              <w:left w:val="single" w:sz="4" w:space="0" w:color="auto"/>
              <w:bottom w:val="single" w:sz="4" w:space="0" w:color="auto"/>
              <w:right w:val="nil"/>
            </w:tcBorders>
            <w:shd w:val="clear" w:color="auto" w:fill="FFFFFF"/>
          </w:tcPr>
          <w:p w:rsidR="00000000" w:rsidRDefault="00161EE0">
            <w:pPr>
              <w:framePr w:w="9634" w:wrap="notBeside" w:vAnchor="text" w:hAnchor="text" w:xAlign="center" w:y="1"/>
              <w:rPr>
                <w:color w:val="auto"/>
                <w:sz w:val="10"/>
                <w:szCs w:val="10"/>
                <w:lang w:eastAsia="ru-RU"/>
              </w:rPr>
            </w:pPr>
          </w:p>
        </w:tc>
        <w:tc>
          <w:tcPr>
            <w:tcW w:w="1378" w:type="dxa"/>
            <w:tcBorders>
              <w:top w:val="single" w:sz="4" w:space="0" w:color="auto"/>
              <w:left w:val="single" w:sz="4" w:space="0" w:color="auto"/>
              <w:bottom w:val="single" w:sz="4" w:space="0" w:color="auto"/>
              <w:right w:val="nil"/>
            </w:tcBorders>
            <w:shd w:val="clear" w:color="auto" w:fill="FFFFFF"/>
          </w:tcPr>
          <w:p w:rsidR="00000000" w:rsidRDefault="00161EE0">
            <w:pPr>
              <w:framePr w:w="9634" w:wrap="notBeside" w:vAnchor="text" w:hAnchor="text" w:xAlign="center" w:y="1"/>
              <w:rPr>
                <w:color w:val="auto"/>
                <w:sz w:val="10"/>
                <w:szCs w:val="10"/>
                <w:lang w:eastAsia="ru-RU"/>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000000" w:rsidRDefault="00161EE0">
            <w:pPr>
              <w:pStyle w:val="a4"/>
              <w:framePr w:w="9634" w:wrap="notBeside" w:vAnchor="text" w:hAnchor="text" w:xAlign="center" w:y="1"/>
              <w:shd w:val="clear" w:color="auto" w:fill="auto"/>
              <w:spacing w:after="0" w:line="370" w:lineRule="exact"/>
              <w:ind w:left="20" w:firstLine="0"/>
              <w:jc w:val="left"/>
            </w:pPr>
            <w:r>
              <w:rPr>
                <w:rStyle w:val="Batang2"/>
                <w:b w:val="0"/>
                <w:bCs w:val="0"/>
                <w:noProof w:val="0"/>
                <w:color w:val="000000"/>
                <w:lang w:eastAsia="en-US"/>
              </w:rPr>
              <w:t>G</w:t>
            </w:r>
          </w:p>
        </w:tc>
      </w:tr>
    </w:tbl>
    <w:p w:rsidR="00000000" w:rsidRDefault="00161EE0">
      <w:pPr>
        <w:rPr>
          <w:color w:val="auto"/>
          <w:sz w:val="2"/>
          <w:szCs w:val="2"/>
          <w:lang w:eastAsia="ru-RU"/>
        </w:rPr>
      </w:pPr>
    </w:p>
    <w:p w:rsidR="00000000" w:rsidRDefault="00161EE0">
      <w:pPr>
        <w:pStyle w:val="a4"/>
        <w:shd w:val="clear" w:color="auto" w:fill="auto"/>
        <w:spacing w:before="649" w:after="745" w:line="260" w:lineRule="exact"/>
        <w:ind w:left="40" w:firstLine="0"/>
      </w:pPr>
      <w:r>
        <w:rPr>
          <w:color w:val="000000"/>
          <w:u w:val="single"/>
          <w:lang w:eastAsia="en-US"/>
        </w:rPr>
        <w:t>Answer the questions in written form</w:t>
      </w:r>
    </w:p>
    <w:p w:rsidR="00000000" w:rsidRDefault="00161EE0">
      <w:pPr>
        <w:pStyle w:val="a4"/>
        <w:shd w:val="clear" w:color="auto" w:fill="auto"/>
        <w:spacing w:after="0" w:line="682" w:lineRule="exact"/>
        <w:ind w:left="360" w:firstLine="0"/>
        <w:jc w:val="left"/>
      </w:pPr>
      <w:r>
        <w:rPr>
          <w:rStyle w:val="1"/>
          <w:b/>
          <w:bCs/>
          <w:color w:val="000000"/>
          <w:lang w:eastAsia="en-US"/>
        </w:rPr>
        <w:t>Do you go in for sports?</w:t>
      </w:r>
    </w:p>
    <w:p w:rsidR="00000000" w:rsidRDefault="00161EE0">
      <w:pPr>
        <w:pStyle w:val="a4"/>
        <w:shd w:val="clear" w:color="auto" w:fill="auto"/>
        <w:spacing w:after="0" w:line="682" w:lineRule="exact"/>
        <w:ind w:left="360" w:firstLine="0"/>
        <w:jc w:val="left"/>
      </w:pPr>
      <w:r>
        <w:rPr>
          <w:rStyle w:val="1"/>
          <w:b/>
          <w:bCs/>
          <w:color w:val="000000"/>
          <w:lang w:eastAsia="en-US"/>
        </w:rPr>
        <w:t>You play chess, don’t you?</w:t>
      </w:r>
    </w:p>
    <w:p w:rsidR="00000000" w:rsidRDefault="00161EE0">
      <w:pPr>
        <w:pStyle w:val="a4"/>
        <w:shd w:val="clear" w:color="auto" w:fill="auto"/>
        <w:spacing w:after="0" w:line="682" w:lineRule="exact"/>
        <w:ind w:left="360" w:firstLine="0"/>
        <w:jc w:val="left"/>
      </w:pPr>
      <w:r>
        <w:rPr>
          <w:rStyle w:val="1"/>
          <w:b/>
          <w:bCs/>
          <w:color w:val="000000"/>
          <w:lang w:eastAsia="en-US"/>
        </w:rPr>
        <w:t>Who taught you to play this game?</w:t>
      </w:r>
    </w:p>
    <w:p w:rsidR="00000000" w:rsidRDefault="00161EE0">
      <w:pPr>
        <w:pStyle w:val="a4"/>
        <w:shd w:val="clear" w:color="auto" w:fill="auto"/>
        <w:spacing w:after="0" w:line="682" w:lineRule="exact"/>
        <w:ind w:left="360" w:firstLine="0"/>
        <w:jc w:val="left"/>
        <w:sectPr w:rsidR="00000000">
          <w:type w:val="continuous"/>
          <w:pgSz w:w="16838" w:h="23810"/>
          <w:pgMar w:top="4614" w:right="3343" w:bottom="4284" w:left="3377" w:header="0" w:footer="3" w:gutter="0"/>
          <w:cols w:space="720"/>
          <w:noEndnote/>
          <w:docGrid w:linePitch="360"/>
        </w:sectPr>
      </w:pPr>
      <w:r>
        <w:rPr>
          <w:rStyle w:val="1"/>
          <w:b/>
          <w:bCs/>
          <w:color w:val="000000"/>
          <w:lang w:eastAsia="en-US"/>
        </w:rPr>
        <w:t>What famous chess-player do you know?</w:t>
      </w:r>
    </w:p>
    <w:p w:rsidR="00000000" w:rsidRDefault="00161EE0">
      <w:pPr>
        <w:pStyle w:val="a4"/>
        <w:numPr>
          <w:ilvl w:val="0"/>
          <w:numId w:val="6"/>
        </w:numPr>
        <w:shd w:val="clear" w:color="auto" w:fill="auto"/>
        <w:tabs>
          <w:tab w:val="left" w:pos="708"/>
        </w:tabs>
        <w:spacing w:after="186" w:line="260" w:lineRule="exact"/>
        <w:ind w:left="20" w:firstLine="340"/>
        <w:jc w:val="both"/>
      </w:pPr>
      <w:r>
        <w:rPr>
          <w:rStyle w:val="1"/>
          <w:b/>
          <w:bCs/>
          <w:color w:val="000000"/>
          <w:lang w:eastAsia="en-US"/>
        </w:rPr>
        <w:lastRenderedPageBreak/>
        <w:t>Carry out tasks for each story;</w:t>
      </w:r>
    </w:p>
    <w:p w:rsidR="00000000" w:rsidRDefault="00161EE0">
      <w:pPr>
        <w:pStyle w:val="a4"/>
        <w:numPr>
          <w:ilvl w:val="0"/>
          <w:numId w:val="6"/>
        </w:numPr>
        <w:shd w:val="clear" w:color="auto" w:fill="auto"/>
        <w:tabs>
          <w:tab w:val="left" w:pos="708"/>
        </w:tabs>
        <w:spacing w:after="1082" w:line="260" w:lineRule="exact"/>
        <w:ind w:left="20" w:firstLine="340"/>
        <w:jc w:val="both"/>
      </w:pPr>
      <w:r>
        <w:rPr>
          <w:rStyle w:val="1"/>
          <w:b/>
          <w:bCs/>
          <w:color w:val="000000"/>
          <w:lang w:eastAsia="en-US"/>
        </w:rPr>
        <w:t>Write a composition</w:t>
      </w:r>
      <w:r>
        <w:rPr>
          <w:rStyle w:val="1"/>
          <w:b/>
          <w:bCs/>
          <w:color w:val="000000"/>
          <w:lang w:eastAsia="en-US"/>
        </w:rPr>
        <w:t xml:space="preserve"> about your way of spending holidays.</w:t>
      </w:r>
    </w:p>
    <w:p w:rsidR="00000000" w:rsidRDefault="00161EE0">
      <w:pPr>
        <w:pStyle w:val="a4"/>
        <w:shd w:val="clear" w:color="auto" w:fill="auto"/>
        <w:spacing w:after="244" w:line="260" w:lineRule="exact"/>
        <w:ind w:left="20" w:firstLine="0"/>
      </w:pPr>
      <w:r>
        <w:rPr>
          <w:color w:val="000000"/>
          <w:u w:val="single"/>
          <w:lang w:eastAsia="en-US"/>
        </w:rPr>
        <w:t>The Kings says</w:t>
      </w:r>
    </w:p>
    <w:p w:rsidR="00000000" w:rsidRDefault="00161EE0">
      <w:pPr>
        <w:rPr>
          <w:color w:val="auto"/>
          <w:lang w:eastAsia="ru-RU"/>
        </w:rPr>
      </w:pPr>
    </w:p>
    <w:p w:rsidR="00000000" w:rsidRDefault="00161EE0">
      <w:pPr>
        <w:pStyle w:val="a4"/>
        <w:shd w:val="clear" w:color="auto" w:fill="auto"/>
        <w:spacing w:after="596" w:line="480" w:lineRule="exact"/>
        <w:ind w:left="20" w:right="60" w:firstLine="920"/>
        <w:jc w:val="left"/>
      </w:pPr>
      <w:r>
        <w:rPr>
          <w:rStyle w:val="1"/>
          <w:b/>
          <w:bCs/>
          <w:color w:val="000000"/>
          <w:lang w:eastAsia="en-US"/>
        </w:rPr>
        <w:t>an Indian King . I always thought about wars. Then one of my ministers taught me the rules to play chess. The minister told me to put grains of vices</w:t>
      </w:r>
      <w:r>
        <w:rPr>
          <w:rStyle w:val="1"/>
          <w:b/>
          <w:bCs/>
          <w:color w:val="000000"/>
          <w:lang w:eastAsia="en-US"/>
        </w:rPr>
        <w:t xml:space="preserve"> on all 64's quares on the board. The game substituted for wars. 'I believe now that the game exceeded all the wealth in the world.</w:t>
      </w:r>
    </w:p>
    <w:p w:rsidR="00000000" w:rsidRDefault="00161EE0">
      <w:pPr>
        <w:pStyle w:val="a4"/>
        <w:shd w:val="clear" w:color="auto" w:fill="auto"/>
        <w:spacing w:after="477" w:line="260" w:lineRule="exact"/>
        <w:ind w:left="20" w:firstLine="0"/>
      </w:pPr>
      <w:r>
        <w:rPr>
          <w:color w:val="000000"/>
          <w:u w:val="single"/>
          <w:lang w:eastAsia="en-US"/>
        </w:rPr>
        <w:t>Spending Holidays</w:t>
      </w:r>
    </w:p>
    <w:p w:rsidR="00000000" w:rsidRDefault="00161EE0">
      <w:pPr>
        <w:pStyle w:val="a4"/>
        <w:shd w:val="clear" w:color="auto" w:fill="auto"/>
        <w:spacing w:after="0" w:line="485" w:lineRule="exact"/>
        <w:ind w:left="20" w:firstLine="0"/>
        <w:jc w:val="left"/>
      </w:pPr>
      <w:r>
        <w:rPr>
          <w:rStyle w:val="1"/>
          <w:b/>
          <w:bCs/>
          <w:color w:val="000000"/>
          <w:lang w:eastAsia="en-US"/>
        </w:rPr>
        <w:t>Ann says</w:t>
      </w:r>
    </w:p>
    <w:p w:rsidR="00000000" w:rsidRDefault="00161EE0">
      <w:pPr>
        <w:pStyle w:val="a4"/>
        <w:shd w:val="clear" w:color="auto" w:fill="auto"/>
        <w:spacing w:after="600" w:line="485" w:lineRule="exact"/>
        <w:ind w:left="20" w:right="60" w:firstLine="340"/>
        <w:jc w:val="left"/>
      </w:pPr>
      <w:r>
        <w:rPr>
          <w:rStyle w:val="1"/>
          <w:b/>
          <w:bCs/>
          <w:color w:val="000000"/>
          <w:lang w:eastAsia="en-US"/>
        </w:rPr>
        <w:t>Look! These are my photos in the country. I stayed their with my grandparents. You see my friends</w:t>
      </w:r>
      <w:r>
        <w:rPr>
          <w:rStyle w:val="1"/>
          <w:b/>
          <w:bCs/>
          <w:color w:val="000000"/>
          <w:lang w:eastAsia="en-US"/>
        </w:rPr>
        <w:t xml:space="preserve"> Misha and Sasha and even the rainbow on this photo. On this photo you see us playing basketball. I have got parents. They went to Spain to spend their vocation there. They swam in the sea every day. They saw the museum of Columbus and they were in Barcelo</w:t>
      </w:r>
      <w:r>
        <w:rPr>
          <w:rStyle w:val="1"/>
          <w:b/>
          <w:bCs/>
          <w:color w:val="000000"/>
          <w:lang w:eastAsia="en-US"/>
        </w:rPr>
        <w:t>na.</w:t>
      </w:r>
    </w:p>
    <w:p w:rsidR="00000000" w:rsidRDefault="00161EE0">
      <w:pPr>
        <w:pStyle w:val="a4"/>
        <w:shd w:val="clear" w:color="auto" w:fill="auto"/>
        <w:spacing w:after="661" w:line="260" w:lineRule="exact"/>
        <w:ind w:left="20" w:firstLine="0"/>
      </w:pPr>
      <w:r>
        <w:rPr>
          <w:color w:val="000000"/>
          <w:u w:val="single"/>
          <w:lang w:eastAsia="en-US"/>
        </w:rPr>
        <w:t>Norwegian Grandfather-Frost says</w:t>
      </w:r>
    </w:p>
    <w:p w:rsidR="00000000" w:rsidRDefault="00161EE0">
      <w:pPr>
        <w:pStyle w:val="a4"/>
        <w:shd w:val="clear" w:color="auto" w:fill="auto"/>
        <w:spacing w:after="0" w:line="480" w:lineRule="exact"/>
        <w:ind w:left="20" w:right="60" w:firstLine="340"/>
        <w:jc w:val="both"/>
        <w:sectPr w:rsidR="00000000">
          <w:headerReference w:type="even" r:id="rId8"/>
          <w:headerReference w:type="default" r:id="rId9"/>
          <w:pgSz w:w="16838" w:h="23810"/>
          <w:pgMar w:top="4614" w:right="3343" w:bottom="4284" w:left="3377" w:header="0" w:footer="3" w:gutter="0"/>
          <w:cols w:space="720"/>
          <w:noEndnote/>
          <w:docGrid w:linePitch="360"/>
        </w:sectPr>
      </w:pPr>
      <w:r>
        <w:rPr>
          <w:rStyle w:val="1"/>
          <w:b/>
          <w:bCs/>
          <w:color w:val="000000"/>
          <w:lang w:eastAsia="en-US"/>
        </w:rPr>
        <w:t>I am Norwegian Grandfather-Frost. I am always accompanied by the Christmas Goat. She helps me to distribute gifts to children. All children in our country know this old tale. Perhaps you know it too. The King’</w:t>
      </w:r>
      <w:r>
        <w:rPr>
          <w:rStyle w:val="1"/>
          <w:b/>
          <w:bCs/>
          <w:color w:val="000000"/>
          <w:lang w:eastAsia="en-US"/>
        </w:rPr>
        <w:t>s son saved a wounded wild goat. He brought the goat to the palace and healed her. When the goat got better the King’s son let it go. Since that time the goat thanks Norwegian children on Christmas. On their turn the children put some oats into their boots</w:t>
      </w:r>
      <w:r>
        <w:rPr>
          <w:rStyle w:val="1"/>
          <w:b/>
          <w:bCs/>
          <w:color w:val="000000"/>
          <w:lang w:eastAsia="en-US"/>
        </w:rPr>
        <w:t xml:space="preserve"> or money for it.</w:t>
      </w:r>
    </w:p>
    <w:p w:rsidR="00000000" w:rsidRDefault="00161EE0">
      <w:pPr>
        <w:pStyle w:val="a4"/>
        <w:shd w:val="clear" w:color="auto" w:fill="auto"/>
        <w:spacing w:after="357" w:line="260" w:lineRule="exact"/>
        <w:ind w:right="360" w:firstLine="0"/>
        <w:jc w:val="right"/>
      </w:pPr>
      <w:r>
        <w:rPr>
          <w:rStyle w:val="1"/>
          <w:b/>
          <w:bCs/>
          <w:color w:val="000000"/>
          <w:lang w:eastAsia="en-US"/>
        </w:rPr>
        <w:lastRenderedPageBreak/>
        <w:t>Make correspondence between the statements of the text</w:t>
      </w:r>
    </w:p>
    <w:p w:rsidR="00000000" w:rsidRDefault="00161EE0">
      <w:pPr>
        <w:pStyle w:val="a4"/>
        <w:shd w:val="clear" w:color="auto" w:fill="auto"/>
        <w:spacing w:after="740" w:line="260" w:lineRule="exact"/>
        <w:ind w:left="220" w:firstLine="0"/>
      </w:pPr>
      <w:r>
        <w:rPr>
          <w:rStyle w:val="1"/>
          <w:b/>
          <w:bCs/>
          <w:color w:val="000000"/>
          <w:lang w:eastAsia="en-US"/>
        </w:rPr>
        <w:t>Statements</w:t>
      </w:r>
    </w:p>
    <w:p w:rsidR="00000000" w:rsidRDefault="00161EE0">
      <w:pPr>
        <w:pStyle w:val="a4"/>
        <w:shd w:val="clear" w:color="auto" w:fill="auto"/>
        <w:spacing w:after="0" w:line="682" w:lineRule="exact"/>
        <w:ind w:left="20" w:right="7860" w:firstLine="0"/>
        <w:jc w:val="left"/>
      </w:pPr>
      <w:r>
        <w:rPr>
          <w:rStyle w:val="1"/>
          <w:b/>
          <w:bCs/>
          <w:color w:val="000000"/>
          <w:lang w:val="ru-RU"/>
        </w:rPr>
        <w:t xml:space="preserve">С </w:t>
      </w:r>
      <w:r>
        <w:rPr>
          <w:rStyle w:val="1"/>
          <w:b/>
          <w:bCs/>
          <w:color w:val="000000"/>
          <w:lang w:eastAsia="en-US"/>
        </w:rPr>
        <w:t>In the country G Fine</w:t>
      </w:r>
    </w:p>
    <w:p w:rsidR="00000000" w:rsidRDefault="00161EE0">
      <w:pPr>
        <w:pStyle w:val="a4"/>
        <w:shd w:val="clear" w:color="auto" w:fill="auto"/>
        <w:spacing w:after="0" w:line="682" w:lineRule="exact"/>
        <w:ind w:left="20" w:right="6480" w:firstLine="0"/>
        <w:jc w:val="left"/>
        <w:sectPr w:rsidR="00000000">
          <w:headerReference w:type="even" r:id="rId10"/>
          <w:headerReference w:type="default" r:id="rId11"/>
          <w:pgSz w:w="16838" w:h="23810"/>
          <w:pgMar w:top="4614" w:right="3343" w:bottom="4284" w:left="3377" w:header="0" w:footer="3" w:gutter="0"/>
          <w:cols w:space="720"/>
          <w:noEndnote/>
          <w:docGrid w:linePitch="360"/>
        </w:sectPr>
      </w:pPr>
      <w:r>
        <w:rPr>
          <w:rStyle w:val="1"/>
          <w:b/>
          <w:bCs/>
          <w:color w:val="000000"/>
          <w:lang w:eastAsia="en-US"/>
        </w:rPr>
        <w:t xml:space="preserve">E At my grandparents A Photos with friends F Your games D Helping farmers </w:t>
      </w:r>
      <w:r>
        <w:rPr>
          <w:rStyle w:val="1"/>
          <w:b/>
          <w:bCs/>
          <w:color w:val="000000"/>
          <w:lang w:val="ru-RU"/>
        </w:rPr>
        <w:t xml:space="preserve">В </w:t>
      </w:r>
      <w:r>
        <w:rPr>
          <w:rStyle w:val="1"/>
          <w:b/>
          <w:bCs/>
          <w:color w:val="000000"/>
          <w:lang w:eastAsia="en-US"/>
        </w:rPr>
        <w:t>Parents in Spain H Columbus museum there</w:t>
      </w:r>
    </w:p>
    <w:tbl>
      <w:tblPr>
        <w:tblW w:w="0" w:type="auto"/>
        <w:jc w:val="center"/>
        <w:tblLayout w:type="fixed"/>
        <w:tblCellMar>
          <w:left w:w="0" w:type="dxa"/>
          <w:right w:w="0" w:type="dxa"/>
        </w:tblCellMar>
        <w:tblLook w:val="0000" w:firstRow="0" w:lastRow="0" w:firstColumn="0" w:lastColumn="0" w:noHBand="0" w:noVBand="0"/>
      </w:tblPr>
      <w:tblGrid>
        <w:gridCol w:w="1205"/>
        <w:gridCol w:w="1214"/>
        <w:gridCol w:w="1205"/>
        <w:gridCol w:w="1205"/>
        <w:gridCol w:w="1210"/>
        <w:gridCol w:w="1210"/>
        <w:gridCol w:w="1200"/>
        <w:gridCol w:w="1214"/>
      </w:tblGrid>
      <w:tr w:rsidR="00000000">
        <w:tblPrEx>
          <w:tblCellMar>
            <w:top w:w="0" w:type="dxa"/>
            <w:left w:w="0" w:type="dxa"/>
            <w:bottom w:w="0" w:type="dxa"/>
            <w:right w:w="0" w:type="dxa"/>
          </w:tblCellMar>
        </w:tblPrEx>
        <w:trPr>
          <w:trHeight w:hRule="exact" w:val="518"/>
          <w:jc w:val="center"/>
        </w:trPr>
        <w:tc>
          <w:tcPr>
            <w:tcW w:w="1205" w:type="dxa"/>
            <w:tcBorders>
              <w:top w:val="single" w:sz="4" w:space="0" w:color="auto"/>
              <w:left w:val="single" w:sz="4" w:space="0" w:color="auto"/>
              <w:bottom w:val="nil"/>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1</w:t>
            </w:r>
          </w:p>
        </w:tc>
        <w:tc>
          <w:tcPr>
            <w:tcW w:w="1214" w:type="dxa"/>
            <w:tcBorders>
              <w:top w:val="single" w:sz="4" w:space="0" w:color="auto"/>
              <w:left w:val="single" w:sz="4" w:space="0" w:color="auto"/>
              <w:bottom w:val="nil"/>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2</w:t>
            </w:r>
          </w:p>
        </w:tc>
        <w:tc>
          <w:tcPr>
            <w:tcW w:w="1205" w:type="dxa"/>
            <w:tcBorders>
              <w:top w:val="single" w:sz="4" w:space="0" w:color="auto"/>
              <w:left w:val="single" w:sz="4" w:space="0" w:color="auto"/>
              <w:bottom w:val="nil"/>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3</w:t>
            </w:r>
          </w:p>
        </w:tc>
        <w:tc>
          <w:tcPr>
            <w:tcW w:w="1205" w:type="dxa"/>
            <w:tcBorders>
              <w:top w:val="single" w:sz="4" w:space="0" w:color="auto"/>
              <w:left w:val="single" w:sz="4" w:space="0" w:color="auto"/>
              <w:bottom w:val="nil"/>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4</w:t>
            </w:r>
          </w:p>
        </w:tc>
        <w:tc>
          <w:tcPr>
            <w:tcW w:w="1210" w:type="dxa"/>
            <w:tcBorders>
              <w:top w:val="single" w:sz="4" w:space="0" w:color="auto"/>
              <w:left w:val="single" w:sz="4" w:space="0" w:color="auto"/>
              <w:bottom w:val="nil"/>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5</w:t>
            </w:r>
          </w:p>
        </w:tc>
        <w:tc>
          <w:tcPr>
            <w:tcW w:w="1210" w:type="dxa"/>
            <w:tcBorders>
              <w:top w:val="single" w:sz="4" w:space="0" w:color="auto"/>
              <w:left w:val="single" w:sz="4" w:space="0" w:color="auto"/>
              <w:bottom w:val="nil"/>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6</w:t>
            </w:r>
          </w:p>
        </w:tc>
        <w:tc>
          <w:tcPr>
            <w:tcW w:w="1200" w:type="dxa"/>
            <w:tcBorders>
              <w:top w:val="single" w:sz="4" w:space="0" w:color="auto"/>
              <w:left w:val="single" w:sz="4" w:space="0" w:color="auto"/>
              <w:bottom w:val="nil"/>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7</w:t>
            </w:r>
          </w:p>
        </w:tc>
        <w:tc>
          <w:tcPr>
            <w:tcW w:w="1214" w:type="dxa"/>
            <w:tcBorders>
              <w:top w:val="single" w:sz="4" w:space="0" w:color="auto"/>
              <w:left w:val="single" w:sz="4" w:space="0" w:color="auto"/>
              <w:bottom w:val="nil"/>
              <w:right w:val="single" w:sz="4" w:space="0" w:color="auto"/>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8</w:t>
            </w:r>
          </w:p>
        </w:tc>
      </w:tr>
      <w:tr w:rsidR="00000000">
        <w:tblPrEx>
          <w:tblCellMar>
            <w:top w:w="0" w:type="dxa"/>
            <w:left w:w="0" w:type="dxa"/>
            <w:bottom w:w="0" w:type="dxa"/>
            <w:right w:w="0" w:type="dxa"/>
          </w:tblCellMar>
        </w:tblPrEx>
        <w:trPr>
          <w:trHeight w:hRule="exact" w:val="514"/>
          <w:jc w:val="center"/>
        </w:trPr>
        <w:tc>
          <w:tcPr>
            <w:tcW w:w="1205"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62" w:wrap="notBeside" w:vAnchor="text" w:hAnchor="text" w:xAlign="center" w:y="1"/>
              <w:shd w:val="clear" w:color="auto" w:fill="auto"/>
              <w:spacing w:after="0" w:line="370" w:lineRule="exact"/>
              <w:ind w:firstLine="0"/>
            </w:pPr>
            <w:r>
              <w:rPr>
                <w:rStyle w:val="Georgia"/>
                <w:b w:val="0"/>
                <w:bCs w:val="0"/>
                <w:noProof w:val="0"/>
                <w:color w:val="000000"/>
                <w:lang w:val="ru-RU"/>
              </w:rPr>
              <w:t>с</w:t>
            </w:r>
          </w:p>
        </w:tc>
        <w:tc>
          <w:tcPr>
            <w:tcW w:w="1214"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G</w:t>
            </w:r>
          </w:p>
        </w:tc>
        <w:tc>
          <w:tcPr>
            <w:tcW w:w="1205"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E</w:t>
            </w:r>
          </w:p>
        </w:tc>
        <w:tc>
          <w:tcPr>
            <w:tcW w:w="1205"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A</w:t>
            </w:r>
          </w:p>
        </w:tc>
        <w:tc>
          <w:tcPr>
            <w:tcW w:w="1210"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F</w:t>
            </w:r>
          </w:p>
        </w:tc>
        <w:tc>
          <w:tcPr>
            <w:tcW w:w="1210"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D</w:t>
            </w:r>
          </w:p>
        </w:tc>
        <w:tc>
          <w:tcPr>
            <w:tcW w:w="1200"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val="ru-RU"/>
              </w:rPr>
              <w:t>В</w:t>
            </w:r>
          </w:p>
        </w:tc>
        <w:tc>
          <w:tcPr>
            <w:tcW w:w="1214" w:type="dxa"/>
            <w:tcBorders>
              <w:top w:val="single" w:sz="4" w:space="0" w:color="auto"/>
              <w:left w:val="single" w:sz="4" w:space="0" w:color="auto"/>
              <w:bottom w:val="single" w:sz="4" w:space="0" w:color="auto"/>
              <w:right w:val="single" w:sz="4" w:space="0" w:color="auto"/>
            </w:tcBorders>
            <w:shd w:val="clear" w:color="auto" w:fill="FFFFFF"/>
          </w:tcPr>
          <w:p w:rsidR="00000000" w:rsidRDefault="00161EE0">
            <w:pPr>
              <w:pStyle w:val="a4"/>
              <w:framePr w:w="9662" w:wrap="notBeside" w:vAnchor="text" w:hAnchor="text" w:xAlign="center" w:y="1"/>
              <w:shd w:val="clear" w:color="auto" w:fill="auto"/>
              <w:spacing w:after="0" w:line="260" w:lineRule="exact"/>
              <w:ind w:firstLine="0"/>
            </w:pPr>
            <w:r>
              <w:rPr>
                <w:color w:val="000000"/>
                <w:lang w:eastAsia="en-US"/>
              </w:rPr>
              <w:t>H</w:t>
            </w:r>
          </w:p>
        </w:tc>
      </w:tr>
    </w:tbl>
    <w:p w:rsidR="00000000" w:rsidRDefault="00161EE0">
      <w:pPr>
        <w:rPr>
          <w:color w:val="auto"/>
          <w:sz w:val="2"/>
          <w:szCs w:val="2"/>
          <w:lang w:eastAsia="ru-RU"/>
        </w:rPr>
      </w:pPr>
    </w:p>
    <w:p w:rsidR="00000000" w:rsidRDefault="00161EE0">
      <w:pPr>
        <w:pStyle w:val="a4"/>
        <w:shd w:val="clear" w:color="auto" w:fill="auto"/>
        <w:spacing w:before="654" w:after="901" w:line="260" w:lineRule="exact"/>
        <w:ind w:left="340" w:firstLine="0"/>
      </w:pPr>
      <w:r>
        <w:rPr>
          <w:color w:val="000000"/>
          <w:u w:val="single"/>
          <w:lang w:eastAsia="en-US"/>
        </w:rPr>
        <w:t>Answer questions</w:t>
      </w:r>
    </w:p>
    <w:p w:rsidR="00000000" w:rsidRDefault="00161EE0">
      <w:pPr>
        <w:pStyle w:val="a4"/>
        <w:shd w:val="clear" w:color="auto" w:fill="auto"/>
        <w:spacing w:after="0" w:line="480" w:lineRule="exact"/>
        <w:ind w:left="860" w:firstLine="0"/>
        <w:jc w:val="left"/>
      </w:pPr>
      <w:r>
        <w:rPr>
          <w:rStyle w:val="1"/>
          <w:b/>
          <w:bCs/>
          <w:color w:val="000000"/>
          <w:lang w:eastAsia="en-US"/>
        </w:rPr>
        <w:t>Have you ever spent your holidays in the country?</w:t>
      </w:r>
    </w:p>
    <w:p w:rsidR="00000000" w:rsidRDefault="00161EE0">
      <w:pPr>
        <w:pStyle w:val="a4"/>
        <w:shd w:val="clear" w:color="auto" w:fill="auto"/>
        <w:spacing w:after="0" w:line="480" w:lineRule="exact"/>
        <w:ind w:left="860" w:firstLine="0"/>
        <w:jc w:val="left"/>
      </w:pPr>
      <w:r>
        <w:rPr>
          <w:rStyle w:val="1"/>
          <w:b/>
          <w:bCs/>
          <w:color w:val="000000"/>
          <w:lang w:eastAsia="en-US"/>
        </w:rPr>
        <w:t>What attracts you in the country side life?</w:t>
      </w:r>
    </w:p>
    <w:p w:rsidR="00000000" w:rsidRDefault="00161EE0">
      <w:pPr>
        <w:pStyle w:val="a4"/>
        <w:shd w:val="clear" w:color="auto" w:fill="auto"/>
        <w:spacing w:after="0" w:line="480" w:lineRule="exact"/>
        <w:ind w:left="860" w:firstLine="0"/>
        <w:jc w:val="left"/>
      </w:pPr>
      <w:r>
        <w:rPr>
          <w:rStyle w:val="1"/>
          <w:b/>
          <w:bCs/>
          <w:color w:val="000000"/>
          <w:lang w:eastAsia="en-US"/>
        </w:rPr>
        <w:t>Where did you stay and with whom last time?</w:t>
      </w:r>
    </w:p>
    <w:p w:rsidR="00000000" w:rsidRDefault="00161EE0">
      <w:pPr>
        <w:pStyle w:val="a4"/>
        <w:shd w:val="clear" w:color="auto" w:fill="auto"/>
        <w:spacing w:after="0" w:line="480" w:lineRule="exact"/>
        <w:ind w:left="140" w:right="2560" w:firstLine="720"/>
        <w:jc w:val="left"/>
      </w:pPr>
      <w:r>
        <w:rPr>
          <w:rStyle w:val="1"/>
          <w:b/>
          <w:bCs/>
          <w:color w:val="000000"/>
          <w:lang w:eastAsia="en-US"/>
        </w:rPr>
        <w:t>You had a lot of games, fun,</w:t>
      </w:r>
      <w:r>
        <w:rPr>
          <w:rStyle w:val="1"/>
          <w:b/>
          <w:bCs/>
          <w:color w:val="000000"/>
          <w:lang w:eastAsia="en-US"/>
        </w:rPr>
        <w:t xml:space="preserve"> wonderful spirit, didn’t you? 5</w:t>
      </w:r>
      <w:r>
        <w:rPr>
          <w:rStyle w:val="1"/>
          <w:b/>
          <w:bCs/>
          <w:color w:val="000000"/>
          <w:lang w:val="ru-RU"/>
        </w:rPr>
        <w:t xml:space="preserve">) </w:t>
      </w:r>
      <w:r>
        <w:rPr>
          <w:rStyle w:val="1"/>
          <w:b/>
          <w:bCs/>
          <w:color w:val="000000"/>
          <w:lang w:eastAsia="en-US"/>
        </w:rPr>
        <w:t>I believe you helped elderly farmers, is it so?</w:t>
      </w:r>
    </w:p>
    <w:p w:rsidR="00000000" w:rsidRDefault="00161EE0">
      <w:pPr>
        <w:pStyle w:val="a4"/>
        <w:shd w:val="clear" w:color="auto" w:fill="auto"/>
        <w:spacing w:after="0" w:line="480" w:lineRule="exact"/>
        <w:ind w:left="860" w:right="1600" w:firstLine="0"/>
        <w:jc w:val="left"/>
      </w:pPr>
      <w:r>
        <w:rPr>
          <w:rStyle w:val="1"/>
          <w:b/>
          <w:bCs/>
          <w:color w:val="000000"/>
          <w:lang w:eastAsia="en-US"/>
        </w:rPr>
        <w:t>Would you change this kind of resting for visiting other countries? Where did your parents rest?</w:t>
      </w:r>
    </w:p>
    <w:p w:rsidR="00000000" w:rsidRDefault="00161EE0">
      <w:pPr>
        <w:pStyle w:val="a4"/>
        <w:shd w:val="clear" w:color="auto" w:fill="auto"/>
        <w:spacing w:after="1016" w:line="480" w:lineRule="exact"/>
        <w:ind w:left="500" w:firstLine="0"/>
        <w:jc w:val="left"/>
      </w:pPr>
      <w:r>
        <w:rPr>
          <w:rStyle w:val="1"/>
          <w:b/>
          <w:bCs/>
          <w:color w:val="000000"/>
          <w:lang w:eastAsia="en-US"/>
        </w:rPr>
        <w:t>8) What did they see in Barcelona?</w:t>
      </w:r>
    </w:p>
    <w:p w:rsidR="00000000" w:rsidRDefault="00161EE0">
      <w:pPr>
        <w:pStyle w:val="a4"/>
        <w:shd w:val="clear" w:color="auto" w:fill="auto"/>
        <w:spacing w:after="745" w:line="260" w:lineRule="exact"/>
        <w:ind w:left="340" w:firstLine="0"/>
      </w:pPr>
      <w:r>
        <w:rPr>
          <w:color w:val="000000"/>
          <w:u w:val="single"/>
          <w:lang w:eastAsia="en-US"/>
        </w:rPr>
        <w:t>Filing gaps</w:t>
      </w:r>
    </w:p>
    <w:p w:rsidR="00000000" w:rsidRDefault="00161EE0">
      <w:pPr>
        <w:pStyle w:val="a4"/>
        <w:shd w:val="clear" w:color="auto" w:fill="auto"/>
        <w:spacing w:after="0" w:line="682" w:lineRule="exact"/>
        <w:ind w:left="140" w:right="1600" w:firstLine="0"/>
        <w:jc w:val="left"/>
      </w:pPr>
      <w:r>
        <w:rPr>
          <w:rStyle w:val="1"/>
          <w:b/>
          <w:bCs/>
          <w:color w:val="000000"/>
          <w:lang w:eastAsia="en-US"/>
        </w:rPr>
        <w:lastRenderedPageBreak/>
        <w:t>I don’t believe in Grandfather</w:t>
      </w:r>
      <w:r>
        <w:rPr>
          <w:rStyle w:val="1"/>
          <w:b/>
          <w:bCs/>
          <w:color w:val="000000"/>
          <w:lang w:eastAsia="en-US"/>
        </w:rPr>
        <w:t xml:space="preserve"> </w:t>
      </w:r>
      <w:r>
        <w:rPr>
          <w:rStyle w:val="1pt"/>
          <w:b/>
          <w:bCs/>
          <w:color w:val="000000"/>
          <w:lang w:eastAsia="en-US"/>
        </w:rPr>
        <w:t>(...)</w:t>
      </w:r>
      <w:r>
        <w:rPr>
          <w:rStyle w:val="1"/>
          <w:b/>
          <w:bCs/>
          <w:color w:val="000000"/>
          <w:lang w:eastAsia="en-US"/>
        </w:rPr>
        <w:t xml:space="preserve"> </w:t>
      </w:r>
      <w:r>
        <w:rPr>
          <w:rStyle w:val="1"/>
          <w:b/>
          <w:bCs/>
          <w:color w:val="000000"/>
          <w:lang w:val="ru-RU"/>
        </w:rPr>
        <w:t xml:space="preserve">мороз </w:t>
      </w:r>
      <w:r>
        <w:rPr>
          <w:rStyle w:val="1"/>
          <w:b/>
          <w:bCs/>
          <w:color w:val="000000"/>
          <w:lang w:eastAsia="en-US"/>
        </w:rPr>
        <w:t xml:space="preserve">I don’t know where he </w:t>
      </w:r>
      <w:r>
        <w:rPr>
          <w:rStyle w:val="1pt"/>
          <w:b/>
          <w:bCs/>
          <w:color w:val="000000"/>
          <w:lang w:eastAsia="en-US"/>
        </w:rPr>
        <w:t>(...)</w:t>
      </w:r>
      <w:r>
        <w:rPr>
          <w:rStyle w:val="1"/>
          <w:b/>
          <w:bCs/>
          <w:color w:val="000000"/>
          <w:lang w:eastAsia="en-US"/>
        </w:rPr>
        <w:t xml:space="preserve"> </w:t>
      </w:r>
      <w:r>
        <w:rPr>
          <w:rStyle w:val="1"/>
          <w:b/>
          <w:bCs/>
          <w:color w:val="000000"/>
          <w:lang w:val="ru-RU"/>
        </w:rPr>
        <w:t xml:space="preserve">живет </w:t>
      </w:r>
      <w:r>
        <w:rPr>
          <w:rStyle w:val="1"/>
          <w:b/>
          <w:bCs/>
          <w:color w:val="000000"/>
          <w:lang w:eastAsia="en-US"/>
        </w:rPr>
        <w:t xml:space="preserve">In Norway not Father-Frost distributes </w:t>
      </w:r>
      <w:r>
        <w:rPr>
          <w:rStyle w:val="1pt"/>
          <w:b/>
          <w:bCs/>
          <w:color w:val="000000"/>
          <w:lang w:eastAsia="en-US"/>
        </w:rPr>
        <w:t>(...)</w:t>
      </w:r>
      <w:r>
        <w:rPr>
          <w:rStyle w:val="1"/>
          <w:b/>
          <w:bCs/>
          <w:color w:val="000000"/>
          <w:lang w:eastAsia="en-US"/>
        </w:rPr>
        <w:t xml:space="preserve"> </w:t>
      </w:r>
      <w:r>
        <w:rPr>
          <w:rStyle w:val="1"/>
          <w:b/>
          <w:bCs/>
          <w:color w:val="000000"/>
          <w:lang w:val="ru-RU"/>
        </w:rPr>
        <w:t xml:space="preserve">подарки </w:t>
      </w:r>
      <w:r>
        <w:rPr>
          <w:rStyle w:val="1"/>
          <w:b/>
          <w:bCs/>
          <w:color w:val="000000"/>
          <w:lang w:eastAsia="en-US"/>
        </w:rPr>
        <w:t xml:space="preserve">I know the </w:t>
      </w:r>
      <w:r>
        <w:rPr>
          <w:rStyle w:val="1pt"/>
          <w:b/>
          <w:bCs/>
          <w:color w:val="000000"/>
          <w:lang w:eastAsia="en-US"/>
        </w:rPr>
        <w:t>(...)</w:t>
      </w:r>
      <w:r>
        <w:rPr>
          <w:rStyle w:val="1"/>
          <w:b/>
          <w:bCs/>
          <w:color w:val="000000"/>
          <w:lang w:eastAsia="en-US"/>
        </w:rPr>
        <w:t xml:space="preserve"> about Norwegian Father-Frost. </w:t>
      </w:r>
      <w:r>
        <w:rPr>
          <w:rStyle w:val="1"/>
          <w:b/>
          <w:bCs/>
          <w:color w:val="000000"/>
          <w:lang w:val="ru-RU"/>
        </w:rPr>
        <w:t>(легенда)</w:t>
      </w:r>
    </w:p>
    <w:p w:rsidR="00000000" w:rsidRDefault="00161EE0">
      <w:pPr>
        <w:pStyle w:val="a4"/>
        <w:shd w:val="clear" w:color="auto" w:fill="auto"/>
        <w:spacing w:after="997" w:line="682" w:lineRule="exact"/>
        <w:ind w:left="140" w:firstLine="0"/>
        <w:jc w:val="left"/>
      </w:pPr>
      <w:r>
        <w:rPr>
          <w:rStyle w:val="1"/>
          <w:b/>
          <w:bCs/>
          <w:color w:val="000000"/>
          <w:lang w:eastAsia="en-US"/>
        </w:rPr>
        <w:t xml:space="preserve">Children in Norway put some </w:t>
      </w:r>
      <w:r>
        <w:rPr>
          <w:rStyle w:val="1pt"/>
          <w:b/>
          <w:bCs/>
          <w:color w:val="000000"/>
          <w:lang w:eastAsia="en-US"/>
        </w:rPr>
        <w:t>(...)</w:t>
      </w:r>
      <w:r>
        <w:rPr>
          <w:rStyle w:val="1"/>
          <w:b/>
          <w:bCs/>
          <w:color w:val="000000"/>
          <w:lang w:eastAsia="en-US"/>
        </w:rPr>
        <w:t xml:space="preserve"> into their boots </w:t>
      </w:r>
      <w:r>
        <w:rPr>
          <w:rStyle w:val="1"/>
          <w:b/>
          <w:bCs/>
          <w:color w:val="000000"/>
          <w:lang w:val="ru-RU"/>
        </w:rPr>
        <w:t xml:space="preserve">(овес) </w:t>
      </w:r>
      <w:r>
        <w:rPr>
          <w:rStyle w:val="1"/>
          <w:b/>
          <w:bCs/>
          <w:color w:val="000000"/>
          <w:lang w:eastAsia="en-US"/>
        </w:rPr>
        <w:t xml:space="preserve">or </w:t>
      </w:r>
      <w:r>
        <w:rPr>
          <w:rStyle w:val="1pt"/>
          <w:b/>
          <w:bCs/>
          <w:color w:val="000000"/>
          <w:lang w:eastAsia="en-US"/>
        </w:rPr>
        <w:t>(...)</w:t>
      </w:r>
      <w:r>
        <w:rPr>
          <w:rStyle w:val="1"/>
          <w:b/>
          <w:bCs/>
          <w:color w:val="000000"/>
          <w:lang w:eastAsia="en-US"/>
        </w:rPr>
        <w:t xml:space="preserve"> </w:t>
      </w:r>
      <w:r>
        <w:rPr>
          <w:rStyle w:val="1"/>
          <w:b/>
          <w:bCs/>
          <w:color w:val="000000"/>
          <w:lang w:val="ru-RU"/>
        </w:rPr>
        <w:t>деньги</w:t>
      </w:r>
    </w:p>
    <w:p w:rsidR="00000000" w:rsidRDefault="00161EE0">
      <w:pPr>
        <w:pStyle w:val="a4"/>
        <w:shd w:val="clear" w:color="auto" w:fill="auto"/>
        <w:spacing w:after="0" w:line="260" w:lineRule="exact"/>
        <w:ind w:left="500" w:firstLine="0"/>
        <w:jc w:val="left"/>
      </w:pPr>
      <w:r>
        <w:rPr>
          <w:rStyle w:val="1"/>
          <w:b/>
          <w:bCs/>
          <w:color w:val="000000"/>
          <w:lang w:eastAsia="en-US"/>
        </w:rPr>
        <w:t>Set the correspondence between the statements and the contents of the story</w:t>
      </w:r>
    </w:p>
    <w:p w:rsidR="00000000" w:rsidRDefault="00161EE0">
      <w:pPr>
        <w:pStyle w:val="a4"/>
        <w:numPr>
          <w:ilvl w:val="0"/>
          <w:numId w:val="7"/>
        </w:numPr>
        <w:shd w:val="clear" w:color="auto" w:fill="auto"/>
        <w:tabs>
          <w:tab w:val="left" w:pos="815"/>
        </w:tabs>
        <w:spacing w:after="0" w:line="485" w:lineRule="exact"/>
        <w:ind w:left="460" w:firstLine="0"/>
        <w:jc w:val="both"/>
      </w:pPr>
      <w:r>
        <w:rPr>
          <w:rStyle w:val="1"/>
          <w:b/>
          <w:bCs/>
          <w:color w:val="000000"/>
          <w:lang w:eastAsia="en-US"/>
        </w:rPr>
        <w:t>Whose is Father-Frost?</w:t>
      </w:r>
    </w:p>
    <w:p w:rsidR="00000000" w:rsidRDefault="00161EE0">
      <w:pPr>
        <w:pStyle w:val="a4"/>
        <w:numPr>
          <w:ilvl w:val="0"/>
          <w:numId w:val="7"/>
        </w:numPr>
        <w:shd w:val="clear" w:color="auto" w:fill="auto"/>
        <w:tabs>
          <w:tab w:val="left" w:pos="815"/>
        </w:tabs>
        <w:spacing w:after="0" w:line="485" w:lineRule="exact"/>
        <w:ind w:left="460" w:firstLine="0"/>
        <w:jc w:val="both"/>
      </w:pPr>
      <w:r>
        <w:rPr>
          <w:rStyle w:val="1"/>
          <w:b/>
          <w:bCs/>
          <w:color w:val="000000"/>
          <w:lang w:eastAsia="en-US"/>
        </w:rPr>
        <w:t>By whom is he accompanied?</w:t>
      </w:r>
    </w:p>
    <w:p w:rsidR="00000000" w:rsidRDefault="00161EE0">
      <w:pPr>
        <w:pStyle w:val="a4"/>
        <w:numPr>
          <w:ilvl w:val="0"/>
          <w:numId w:val="7"/>
        </w:numPr>
        <w:shd w:val="clear" w:color="auto" w:fill="auto"/>
        <w:tabs>
          <w:tab w:val="left" w:pos="815"/>
        </w:tabs>
        <w:spacing w:after="0" w:line="485" w:lineRule="exact"/>
        <w:ind w:left="460" w:firstLine="0"/>
        <w:jc w:val="both"/>
      </w:pPr>
      <w:r>
        <w:rPr>
          <w:rStyle w:val="1"/>
          <w:b/>
          <w:bCs/>
          <w:color w:val="000000"/>
          <w:lang w:eastAsia="en-US"/>
        </w:rPr>
        <w:t>What legend do Norwegian children know?</w:t>
      </w:r>
    </w:p>
    <w:p w:rsidR="00000000" w:rsidRDefault="00161EE0">
      <w:pPr>
        <w:pStyle w:val="a4"/>
        <w:numPr>
          <w:ilvl w:val="0"/>
          <w:numId w:val="7"/>
        </w:numPr>
        <w:shd w:val="clear" w:color="auto" w:fill="auto"/>
        <w:tabs>
          <w:tab w:val="left" w:pos="815"/>
        </w:tabs>
        <w:spacing w:after="0" w:line="485" w:lineRule="exact"/>
        <w:ind w:left="460" w:firstLine="0"/>
        <w:jc w:val="both"/>
      </w:pPr>
      <w:r>
        <w:rPr>
          <w:rStyle w:val="1"/>
          <w:b/>
          <w:bCs/>
          <w:color w:val="000000"/>
          <w:lang w:eastAsia="en-US"/>
        </w:rPr>
        <w:t>What did the king do when he saw a wounded goat?</w:t>
      </w:r>
    </w:p>
    <w:p w:rsidR="00000000" w:rsidRDefault="00161EE0">
      <w:pPr>
        <w:pStyle w:val="a4"/>
        <w:numPr>
          <w:ilvl w:val="0"/>
          <w:numId w:val="7"/>
        </w:numPr>
        <w:shd w:val="clear" w:color="auto" w:fill="auto"/>
        <w:tabs>
          <w:tab w:val="left" w:pos="815"/>
        </w:tabs>
        <w:spacing w:after="0" w:line="485" w:lineRule="exact"/>
        <w:ind w:left="460" w:firstLine="0"/>
        <w:jc w:val="both"/>
      </w:pPr>
      <w:r>
        <w:rPr>
          <w:rStyle w:val="1"/>
          <w:b/>
          <w:bCs/>
          <w:color w:val="000000"/>
          <w:lang w:eastAsia="en-US"/>
        </w:rPr>
        <w:t>What did he do then?</w:t>
      </w:r>
    </w:p>
    <w:p w:rsidR="00000000" w:rsidRDefault="00161EE0">
      <w:pPr>
        <w:pStyle w:val="a4"/>
        <w:numPr>
          <w:ilvl w:val="0"/>
          <w:numId w:val="7"/>
        </w:numPr>
        <w:shd w:val="clear" w:color="auto" w:fill="auto"/>
        <w:tabs>
          <w:tab w:val="left" w:pos="815"/>
        </w:tabs>
        <w:spacing w:after="0" w:line="485" w:lineRule="exact"/>
        <w:ind w:left="460" w:firstLine="0"/>
        <w:jc w:val="both"/>
      </w:pPr>
      <w:r>
        <w:rPr>
          <w:rStyle w:val="1"/>
          <w:b/>
          <w:bCs/>
          <w:color w:val="000000"/>
          <w:lang w:eastAsia="en-US"/>
        </w:rPr>
        <w:t>What does the goat do always on Christmas?</w:t>
      </w:r>
    </w:p>
    <w:p w:rsidR="00000000" w:rsidRDefault="00161EE0">
      <w:pPr>
        <w:pStyle w:val="a4"/>
        <w:numPr>
          <w:ilvl w:val="0"/>
          <w:numId w:val="7"/>
        </w:numPr>
        <w:shd w:val="clear" w:color="auto" w:fill="auto"/>
        <w:tabs>
          <w:tab w:val="left" w:pos="815"/>
        </w:tabs>
        <w:spacing w:after="1020" w:line="485" w:lineRule="exact"/>
        <w:ind w:left="460" w:firstLine="0"/>
        <w:jc w:val="both"/>
      </w:pPr>
      <w:r>
        <w:rPr>
          <w:rStyle w:val="1"/>
          <w:b/>
          <w:bCs/>
          <w:color w:val="000000"/>
          <w:lang w:eastAsia="en-US"/>
        </w:rPr>
        <w:t>What do children put into their shoes?</w:t>
      </w:r>
    </w:p>
    <w:p w:rsidR="00000000" w:rsidRDefault="00161EE0">
      <w:pPr>
        <w:pStyle w:val="a4"/>
        <w:shd w:val="clear" w:color="auto" w:fill="auto"/>
        <w:spacing w:after="251" w:line="260" w:lineRule="exact"/>
        <w:ind w:left="280" w:firstLine="0"/>
      </w:pPr>
      <w:r>
        <w:rPr>
          <w:color w:val="000000"/>
          <w:u w:val="single"/>
          <w:lang w:eastAsia="en-US"/>
        </w:rPr>
        <w:t>Statements</w:t>
      </w:r>
    </w:p>
    <w:p w:rsidR="00000000" w:rsidRDefault="00161EE0">
      <w:pPr>
        <w:rPr>
          <w:color w:val="auto"/>
          <w:lang w:eastAsia="ru-RU"/>
        </w:rPr>
      </w:pPr>
    </w:p>
    <w:p w:rsidR="00000000" w:rsidRDefault="00161EE0">
      <w:pPr>
        <w:pStyle w:val="a4"/>
        <w:shd w:val="clear" w:color="auto" w:fill="auto"/>
        <w:spacing w:after="0" w:line="686" w:lineRule="exact"/>
        <w:ind w:left="100" w:right="6100" w:firstLine="0"/>
        <w:jc w:val="left"/>
      </w:pPr>
      <w:r>
        <w:rPr>
          <w:rStyle w:val="1"/>
          <w:b/>
          <w:bCs/>
          <w:color w:val="000000"/>
          <w:lang w:eastAsia="en-US"/>
        </w:rPr>
        <w:t>G Norwegian A By Christmas goat F The tale about the wild goat</w:t>
      </w:r>
    </w:p>
    <w:p w:rsidR="00000000" w:rsidRDefault="00161EE0">
      <w:pPr>
        <w:rPr>
          <w:color w:val="auto"/>
          <w:lang w:eastAsia="ru-RU"/>
        </w:rPr>
      </w:pPr>
    </w:p>
    <w:p w:rsidR="00000000" w:rsidRDefault="00161EE0">
      <w:pPr>
        <w:pStyle w:val="a4"/>
        <w:shd w:val="clear" w:color="auto" w:fill="auto"/>
        <w:spacing w:after="223" w:line="686" w:lineRule="exact"/>
        <w:ind w:left="100" w:right="6100" w:firstLine="0"/>
        <w:jc w:val="left"/>
      </w:pPr>
      <w:r>
        <w:rPr>
          <w:rStyle w:val="1"/>
          <w:b/>
          <w:bCs/>
          <w:color w:val="000000"/>
          <w:lang w:eastAsia="en-US"/>
        </w:rPr>
        <w:t xml:space="preserve">B The king healed D He let the goat go </w:t>
      </w:r>
      <w:r>
        <w:rPr>
          <w:rStyle w:val="1"/>
          <w:b/>
          <w:bCs/>
          <w:color w:val="000000"/>
          <w:lang w:val="ru-RU"/>
        </w:rPr>
        <w:t xml:space="preserve">С </w:t>
      </w:r>
      <w:r>
        <w:rPr>
          <w:rStyle w:val="1"/>
          <w:b/>
          <w:bCs/>
          <w:color w:val="000000"/>
          <w:lang w:eastAsia="en-US"/>
        </w:rPr>
        <w:t>Distributes gifts to children</w:t>
      </w:r>
      <w:r>
        <w:rPr>
          <w:rStyle w:val="1"/>
          <w:b/>
          <w:bCs/>
          <w:color w:val="000000"/>
          <w:lang w:eastAsia="en-US"/>
        </w:rPr>
        <w:t xml:space="preserve"> E Put some outs into </w:t>
      </w:r>
      <w:r>
        <w:rPr>
          <w:rStyle w:val="1"/>
          <w:b/>
          <w:bCs/>
          <w:color w:val="000000"/>
          <w:lang w:eastAsia="en-US"/>
        </w:rPr>
        <w:lastRenderedPageBreak/>
        <w:t>their shoes</w:t>
      </w:r>
    </w:p>
    <w:tbl>
      <w:tblPr>
        <w:tblW w:w="0" w:type="auto"/>
        <w:jc w:val="center"/>
        <w:tblLayout w:type="fixed"/>
        <w:tblCellMar>
          <w:left w:w="0" w:type="dxa"/>
          <w:right w:w="0" w:type="dxa"/>
        </w:tblCellMar>
        <w:tblLook w:val="0000" w:firstRow="0" w:lastRow="0" w:firstColumn="0" w:lastColumn="0" w:noHBand="0" w:noVBand="0"/>
      </w:tblPr>
      <w:tblGrid>
        <w:gridCol w:w="1349"/>
        <w:gridCol w:w="1382"/>
        <w:gridCol w:w="1378"/>
        <w:gridCol w:w="1368"/>
        <w:gridCol w:w="1378"/>
        <w:gridCol w:w="1382"/>
        <w:gridCol w:w="1373"/>
      </w:tblGrid>
      <w:tr w:rsidR="00000000">
        <w:tblPrEx>
          <w:tblCellMar>
            <w:top w:w="0" w:type="dxa"/>
            <w:left w:w="0" w:type="dxa"/>
            <w:bottom w:w="0" w:type="dxa"/>
            <w:right w:w="0" w:type="dxa"/>
          </w:tblCellMar>
        </w:tblPrEx>
        <w:trPr>
          <w:trHeight w:hRule="exact" w:val="514"/>
          <w:jc w:val="center"/>
        </w:trPr>
        <w:tc>
          <w:tcPr>
            <w:tcW w:w="1349" w:type="dxa"/>
            <w:tcBorders>
              <w:top w:val="single" w:sz="4" w:space="0" w:color="auto"/>
              <w:left w:val="single" w:sz="4" w:space="0" w:color="auto"/>
              <w:bottom w:val="nil"/>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1</w:t>
            </w:r>
          </w:p>
        </w:tc>
        <w:tc>
          <w:tcPr>
            <w:tcW w:w="1382" w:type="dxa"/>
            <w:tcBorders>
              <w:top w:val="single" w:sz="4" w:space="0" w:color="auto"/>
              <w:left w:val="single" w:sz="4" w:space="0" w:color="auto"/>
              <w:bottom w:val="nil"/>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2</w:t>
            </w:r>
          </w:p>
        </w:tc>
        <w:tc>
          <w:tcPr>
            <w:tcW w:w="1378" w:type="dxa"/>
            <w:tcBorders>
              <w:top w:val="single" w:sz="4" w:space="0" w:color="auto"/>
              <w:left w:val="single" w:sz="4" w:space="0" w:color="auto"/>
              <w:bottom w:val="nil"/>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3</w:t>
            </w:r>
          </w:p>
        </w:tc>
        <w:tc>
          <w:tcPr>
            <w:tcW w:w="1368" w:type="dxa"/>
            <w:tcBorders>
              <w:top w:val="single" w:sz="4" w:space="0" w:color="auto"/>
              <w:left w:val="single" w:sz="4" w:space="0" w:color="auto"/>
              <w:bottom w:val="nil"/>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4</w:t>
            </w:r>
          </w:p>
        </w:tc>
        <w:tc>
          <w:tcPr>
            <w:tcW w:w="1378" w:type="dxa"/>
            <w:tcBorders>
              <w:top w:val="single" w:sz="4" w:space="0" w:color="auto"/>
              <w:left w:val="single" w:sz="4" w:space="0" w:color="auto"/>
              <w:bottom w:val="nil"/>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5</w:t>
            </w:r>
          </w:p>
        </w:tc>
        <w:tc>
          <w:tcPr>
            <w:tcW w:w="1382" w:type="dxa"/>
            <w:tcBorders>
              <w:top w:val="single" w:sz="4" w:space="0" w:color="auto"/>
              <w:left w:val="single" w:sz="4" w:space="0" w:color="auto"/>
              <w:bottom w:val="nil"/>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6</w:t>
            </w:r>
          </w:p>
        </w:tc>
        <w:tc>
          <w:tcPr>
            <w:tcW w:w="1373" w:type="dxa"/>
            <w:tcBorders>
              <w:top w:val="single" w:sz="4" w:space="0" w:color="auto"/>
              <w:left w:val="single" w:sz="4" w:space="0" w:color="auto"/>
              <w:bottom w:val="nil"/>
              <w:right w:val="single" w:sz="4" w:space="0" w:color="auto"/>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7</w:t>
            </w:r>
          </w:p>
        </w:tc>
      </w:tr>
      <w:tr w:rsidR="00000000">
        <w:tblPrEx>
          <w:tblCellMar>
            <w:top w:w="0" w:type="dxa"/>
            <w:left w:w="0" w:type="dxa"/>
            <w:bottom w:w="0" w:type="dxa"/>
            <w:right w:w="0" w:type="dxa"/>
          </w:tblCellMar>
        </w:tblPrEx>
        <w:trPr>
          <w:trHeight w:hRule="exact" w:val="509"/>
          <w:jc w:val="center"/>
        </w:trPr>
        <w:tc>
          <w:tcPr>
            <w:tcW w:w="1349"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G</w:t>
            </w:r>
          </w:p>
        </w:tc>
        <w:tc>
          <w:tcPr>
            <w:tcW w:w="1382"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A</w:t>
            </w:r>
          </w:p>
        </w:tc>
        <w:tc>
          <w:tcPr>
            <w:tcW w:w="1378"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F</w:t>
            </w:r>
          </w:p>
        </w:tc>
        <w:tc>
          <w:tcPr>
            <w:tcW w:w="1368"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val="ru-RU"/>
              </w:rPr>
              <w:t>В</w:t>
            </w:r>
          </w:p>
        </w:tc>
        <w:tc>
          <w:tcPr>
            <w:tcW w:w="1378"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D</w:t>
            </w:r>
          </w:p>
        </w:tc>
        <w:tc>
          <w:tcPr>
            <w:tcW w:w="1382" w:type="dxa"/>
            <w:tcBorders>
              <w:top w:val="single" w:sz="4" w:space="0" w:color="auto"/>
              <w:left w:val="single" w:sz="4" w:space="0" w:color="auto"/>
              <w:bottom w:val="single" w:sz="4" w:space="0" w:color="auto"/>
              <w:right w:val="nil"/>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val="ru-RU"/>
              </w:rPr>
              <w:t>С</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000000" w:rsidRDefault="00161EE0">
            <w:pPr>
              <w:pStyle w:val="a4"/>
              <w:framePr w:w="9610" w:wrap="notBeside" w:vAnchor="text" w:hAnchor="text" w:xAlign="center" w:y="1"/>
              <w:shd w:val="clear" w:color="auto" w:fill="auto"/>
              <w:spacing w:after="0" w:line="260" w:lineRule="exact"/>
              <w:ind w:firstLine="0"/>
            </w:pPr>
            <w:r>
              <w:rPr>
                <w:color w:val="000000"/>
                <w:lang w:eastAsia="en-US"/>
              </w:rPr>
              <w:t>E</w:t>
            </w:r>
          </w:p>
        </w:tc>
      </w:tr>
    </w:tbl>
    <w:p w:rsidR="00000000" w:rsidRDefault="00161EE0">
      <w:pPr>
        <w:rPr>
          <w:color w:val="auto"/>
          <w:sz w:val="2"/>
          <w:szCs w:val="2"/>
          <w:lang w:eastAsia="ru-RU"/>
        </w:rPr>
      </w:pPr>
    </w:p>
    <w:p w:rsidR="00000000" w:rsidRDefault="00161EE0">
      <w:pPr>
        <w:rPr>
          <w:color w:val="auto"/>
          <w:sz w:val="2"/>
          <w:szCs w:val="2"/>
          <w:lang w:eastAsia="ru-RU"/>
        </w:rPr>
        <w:sectPr w:rsidR="00000000">
          <w:type w:val="continuous"/>
          <w:pgSz w:w="16838" w:h="23810"/>
          <w:pgMar w:top="5034" w:right="3497" w:bottom="5068" w:left="3409" w:header="0" w:footer="3" w:gutter="0"/>
          <w:cols w:space="720"/>
          <w:noEndnote/>
          <w:docGrid w:linePitch="360"/>
        </w:sectPr>
      </w:pPr>
    </w:p>
    <w:p w:rsidR="00000000" w:rsidRDefault="00161EE0">
      <w:pPr>
        <w:pStyle w:val="a4"/>
        <w:shd w:val="clear" w:color="auto" w:fill="auto"/>
        <w:spacing w:after="0" w:line="686" w:lineRule="exact"/>
        <w:ind w:left="20" w:right="1620" w:firstLine="0"/>
        <w:jc w:val="left"/>
      </w:pPr>
      <w:r>
        <w:rPr>
          <w:rStyle w:val="1"/>
          <w:b/>
          <w:bCs/>
          <w:color w:val="000000"/>
          <w:lang w:eastAsia="en-US"/>
        </w:rPr>
        <w:lastRenderedPageBreak/>
        <w:t>Trip to Washington Streets in the city Places of interest Historical facts Bill's promise</w:t>
      </w:r>
    </w:p>
    <w:p w:rsidR="00000000" w:rsidRDefault="00161EE0">
      <w:pPr>
        <w:pStyle w:val="60"/>
        <w:keepNext/>
        <w:keepLines/>
        <w:shd w:val="clear" w:color="auto" w:fill="auto"/>
        <w:tabs>
          <w:tab w:val="right" w:pos="7050"/>
        </w:tabs>
        <w:ind w:left="3080"/>
      </w:pPr>
      <w:bookmarkStart w:id="2" w:name="bookmark2"/>
      <w:r>
        <w:rPr>
          <w:rStyle w:val="6TimesNewRoman"/>
          <w:i w:val="0"/>
          <w:iCs w:val="0"/>
          <w:noProof w:val="0"/>
          <w:color w:val="000000"/>
          <w:lang w:eastAsia="en-US"/>
        </w:rPr>
        <w:tab/>
      </w:r>
      <w:bookmarkEnd w:id="2"/>
    </w:p>
    <w:p w:rsidR="00000000" w:rsidRDefault="00161EE0">
      <w:pPr>
        <w:pStyle w:val="a4"/>
        <w:shd w:val="clear" w:color="auto" w:fill="auto"/>
        <w:spacing w:after="0" w:line="648" w:lineRule="exact"/>
        <w:ind w:left="20" w:firstLine="0"/>
        <w:jc w:val="left"/>
        <w:sectPr w:rsidR="00000000">
          <w:type w:val="continuous"/>
          <w:pgSz w:w="16838" w:h="23810"/>
          <w:pgMar w:top="10683" w:right="6214" w:bottom="8552" w:left="3372" w:header="0" w:footer="3" w:gutter="0"/>
          <w:cols w:space="720"/>
          <w:noEndnote/>
          <w:docGrid w:linePitch="360"/>
        </w:sectPr>
      </w:pPr>
      <w:r>
        <w:rPr>
          <w:rStyle w:val="1"/>
          <w:b/>
          <w:bCs/>
          <w:color w:val="000000"/>
          <w:lang w:eastAsia="en-US"/>
        </w:rPr>
        <w:t>Task: Retell the text with some additions</w:t>
      </w:r>
    </w:p>
    <w:p w:rsidR="00000000" w:rsidRDefault="00161EE0">
      <w:pPr>
        <w:pStyle w:val="a4"/>
        <w:shd w:val="clear" w:color="auto" w:fill="auto"/>
        <w:spacing w:after="0" w:line="682" w:lineRule="exact"/>
        <w:ind w:left="20" w:firstLine="0"/>
        <w:jc w:val="left"/>
      </w:pPr>
      <w:r>
        <w:rPr>
          <w:rStyle w:val="1"/>
          <w:b/>
          <w:bCs/>
          <w:color w:val="000000"/>
          <w:lang w:eastAsia="en-US"/>
        </w:rPr>
        <w:lastRenderedPageBreak/>
        <w:t xml:space="preserve">Stay at - </w:t>
      </w:r>
      <w:r>
        <w:rPr>
          <w:rStyle w:val="1"/>
          <w:b/>
          <w:bCs/>
          <w:color w:val="000000"/>
          <w:lang w:val="ru-RU"/>
        </w:rPr>
        <w:t>остановились у</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Are named after - </w:t>
      </w:r>
      <w:r>
        <w:rPr>
          <w:rStyle w:val="1"/>
          <w:b/>
          <w:bCs/>
          <w:color w:val="000000"/>
          <w:lang w:val="ru-RU"/>
        </w:rPr>
        <w:t>названы</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Host - </w:t>
      </w:r>
      <w:r>
        <w:rPr>
          <w:rStyle w:val="1"/>
          <w:b/>
          <w:bCs/>
          <w:color w:val="000000"/>
          <w:lang w:val="ru-RU"/>
        </w:rPr>
        <w:t>хозяин</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Gave advice - </w:t>
      </w:r>
      <w:r>
        <w:rPr>
          <w:rStyle w:val="1"/>
          <w:b/>
          <w:bCs/>
          <w:color w:val="000000"/>
          <w:lang w:val="ru-RU"/>
        </w:rPr>
        <w:t>дал совет</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For relaxing - </w:t>
      </w:r>
      <w:r>
        <w:rPr>
          <w:rStyle w:val="1"/>
          <w:b/>
          <w:bCs/>
          <w:color w:val="000000"/>
          <w:lang w:val="ru-RU"/>
        </w:rPr>
        <w:t>для отдыха</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For the government - </w:t>
      </w:r>
      <w:r>
        <w:rPr>
          <w:rStyle w:val="1"/>
          <w:b/>
          <w:bCs/>
          <w:color w:val="000000"/>
          <w:lang w:val="ru-RU"/>
        </w:rPr>
        <w:t>на государство</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Have been to - </w:t>
      </w:r>
      <w:r>
        <w:rPr>
          <w:rStyle w:val="1"/>
          <w:b/>
          <w:bCs/>
          <w:color w:val="000000"/>
          <w:lang w:val="ru-RU"/>
        </w:rPr>
        <w:t>были на</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Fantastic furniture - </w:t>
      </w:r>
      <w:r>
        <w:rPr>
          <w:rStyle w:val="1"/>
          <w:b/>
          <w:bCs/>
          <w:color w:val="000000"/>
          <w:lang w:val="ru-RU"/>
        </w:rPr>
        <w:t>фантастическая мебель</w:t>
      </w:r>
    </w:p>
    <w:p w:rsidR="00000000" w:rsidRDefault="00161EE0">
      <w:pPr>
        <w:pStyle w:val="a4"/>
        <w:shd w:val="clear" w:color="auto" w:fill="auto"/>
        <w:spacing w:after="0" w:line="682" w:lineRule="exact"/>
        <w:ind w:left="20" w:firstLine="0"/>
        <w:jc w:val="left"/>
      </w:pPr>
      <w:r>
        <w:rPr>
          <w:rStyle w:val="1"/>
          <w:b/>
          <w:bCs/>
          <w:color w:val="000000"/>
          <w:lang w:eastAsia="en-US"/>
        </w:rPr>
        <w:t>Have learn</w:t>
      </w:r>
      <w:r>
        <w:rPr>
          <w:rStyle w:val="1"/>
          <w:b/>
          <w:bCs/>
          <w:color w:val="000000"/>
          <w:lang w:eastAsia="en-US"/>
        </w:rPr>
        <w:t xml:space="preserve"> - </w:t>
      </w:r>
      <w:r>
        <w:rPr>
          <w:rStyle w:val="1"/>
          <w:b/>
          <w:bCs/>
          <w:color w:val="000000"/>
          <w:lang w:val="ru-RU"/>
        </w:rPr>
        <w:t>узнали</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First settlements - </w:t>
      </w:r>
      <w:r>
        <w:rPr>
          <w:rStyle w:val="1"/>
          <w:b/>
          <w:bCs/>
          <w:color w:val="000000"/>
          <w:lang w:val="ru-RU"/>
        </w:rPr>
        <w:t>первые поселения</w:t>
      </w:r>
    </w:p>
    <w:p w:rsidR="00000000" w:rsidRDefault="00161EE0">
      <w:pPr>
        <w:pStyle w:val="a4"/>
        <w:shd w:val="clear" w:color="auto" w:fill="auto"/>
        <w:spacing w:after="0" w:line="682" w:lineRule="exact"/>
        <w:ind w:left="20" w:firstLine="0"/>
        <w:jc w:val="left"/>
        <w:sectPr w:rsidR="00000000">
          <w:type w:val="continuous"/>
          <w:pgSz w:w="16838" w:h="23810"/>
          <w:pgMar w:top="5106" w:right="5700" w:bottom="11003" w:left="5724" w:header="0" w:footer="3" w:gutter="0"/>
          <w:cols w:space="720"/>
          <w:noEndnote/>
          <w:docGrid w:linePitch="360"/>
        </w:sectPr>
      </w:pPr>
      <w:r>
        <w:rPr>
          <w:rStyle w:val="1"/>
          <w:b/>
          <w:bCs/>
          <w:color w:val="000000"/>
          <w:lang w:eastAsia="en-US"/>
        </w:rPr>
        <w:t xml:space="preserve">Have heard - </w:t>
      </w:r>
      <w:r>
        <w:rPr>
          <w:rStyle w:val="1"/>
          <w:b/>
          <w:bCs/>
          <w:color w:val="000000"/>
          <w:lang w:val="ru-RU"/>
        </w:rPr>
        <w:t>слышали</w:t>
      </w:r>
    </w:p>
    <w:p w:rsidR="00000000" w:rsidRDefault="00161EE0">
      <w:pPr>
        <w:pStyle w:val="a4"/>
        <w:shd w:val="clear" w:color="auto" w:fill="auto"/>
        <w:tabs>
          <w:tab w:val="right" w:pos="5228"/>
          <w:tab w:val="right" w:pos="5646"/>
          <w:tab w:val="center" w:pos="6122"/>
        </w:tabs>
        <w:spacing w:after="154" w:line="260" w:lineRule="exact"/>
        <w:ind w:left="540" w:firstLine="0"/>
        <w:jc w:val="both"/>
      </w:pPr>
      <w:r>
        <w:rPr>
          <w:rStyle w:val="1"/>
          <w:b/>
          <w:bCs/>
          <w:color w:val="000000"/>
          <w:lang w:val="ru-RU"/>
        </w:rPr>
        <w:lastRenderedPageBreak/>
        <w:tab/>
      </w:r>
      <w:r>
        <w:rPr>
          <w:color w:val="000000"/>
          <w:u w:val="single"/>
          <w:lang w:eastAsia="en-US"/>
        </w:rPr>
        <w:t>Agree</w:t>
      </w:r>
      <w:r>
        <w:rPr>
          <w:color w:val="000000"/>
          <w:u w:val="single"/>
          <w:lang w:eastAsia="en-US"/>
        </w:rPr>
        <w:tab/>
        <w:t>or</w:t>
      </w:r>
      <w:r>
        <w:rPr>
          <w:color w:val="000000"/>
          <w:u w:val="single"/>
          <w:lang w:eastAsia="en-US"/>
        </w:rPr>
        <w:tab/>
        <w:t>disagree</w:t>
      </w:r>
    </w:p>
    <w:p w:rsidR="00000000" w:rsidRDefault="00161EE0">
      <w:pPr>
        <w:pStyle w:val="32"/>
        <w:shd w:val="clear" w:color="auto" w:fill="auto"/>
        <w:tabs>
          <w:tab w:val="right" w:pos="5646"/>
          <w:tab w:val="right" w:pos="10397"/>
        </w:tabs>
        <w:spacing w:before="0" w:line="250" w:lineRule="exact"/>
        <w:ind w:left="3120"/>
      </w:pPr>
      <w:r>
        <w:fldChar w:fldCharType="begin"/>
      </w:r>
      <w:r>
        <w:instrText xml:space="preserve"> TOC \o "1-5" \h \z </w:instrText>
      </w:r>
      <w:r>
        <w:fldChar w:fldCharType="separate"/>
      </w:r>
      <w:r>
        <w:rPr>
          <w:rStyle w:val="3TimesNewRoman"/>
          <w:i w:val="0"/>
          <w:iCs w:val="0"/>
          <w:noProof w:val="0"/>
          <w:color w:val="000000"/>
          <w:lang w:eastAsia="en-US"/>
        </w:rPr>
        <w:tab/>
      </w:r>
    </w:p>
    <w:p w:rsidR="00000000" w:rsidRDefault="00161EE0">
      <w:pPr>
        <w:pStyle w:val="a9"/>
        <w:shd w:val="clear" w:color="auto" w:fill="auto"/>
        <w:tabs>
          <w:tab w:val="right" w:pos="5646"/>
        </w:tabs>
        <w:ind w:left="900"/>
      </w:pPr>
      <w:r>
        <w:rPr>
          <w:rStyle w:val="a8"/>
          <w:b/>
          <w:bCs/>
          <w:color w:val="000000"/>
          <w:lang w:eastAsia="en-US"/>
        </w:rPr>
        <w:t>He went there by train</w:t>
      </w:r>
    </w:p>
    <w:p w:rsidR="00000000" w:rsidRDefault="00161EE0">
      <w:pPr>
        <w:pStyle w:val="a4"/>
        <w:shd w:val="clear" w:color="auto" w:fill="auto"/>
        <w:spacing w:after="0" w:line="686" w:lineRule="exact"/>
        <w:ind w:left="900" w:firstLine="0"/>
        <w:jc w:val="both"/>
      </w:pPr>
      <w:r>
        <w:rPr>
          <w:rFonts w:ascii="Batang" w:eastAsia="Batang" w:hAnsi="Courier New" w:cs="Batang"/>
          <w:b w:val="0"/>
          <w:bCs w:val="0"/>
          <w:i/>
          <w:iCs/>
          <w:noProof/>
          <w:sz w:val="24"/>
          <w:szCs w:val="24"/>
        </w:rPr>
        <w:fldChar w:fldCharType="end"/>
      </w:r>
      <w:r>
        <w:rPr>
          <w:rStyle w:val="1"/>
          <w:b/>
          <w:bCs/>
          <w:color w:val="000000"/>
          <w:lang w:eastAsia="en-US"/>
        </w:rPr>
        <w:t xml:space="preserve">Rob spoke with a famous collector of stamps on the plane. </w:t>
      </w:r>
    </w:p>
    <w:p w:rsidR="00000000" w:rsidRDefault="00161EE0">
      <w:pPr>
        <w:pStyle w:val="a4"/>
        <w:shd w:val="clear" w:color="auto" w:fill="auto"/>
        <w:spacing w:after="0" w:line="686" w:lineRule="exact"/>
        <w:ind w:left="900" w:firstLine="0"/>
        <w:jc w:val="both"/>
      </w:pPr>
      <w:r>
        <w:rPr>
          <w:rStyle w:val="1"/>
          <w:b/>
          <w:bCs/>
          <w:color w:val="000000"/>
          <w:lang w:eastAsia="en-US"/>
        </w:rPr>
        <w:t>His collection was devoted to do</w:t>
      </w:r>
      <w:r>
        <w:rPr>
          <w:strike/>
          <w:color w:val="000000"/>
          <w:lang w:eastAsia="en-US"/>
        </w:rPr>
        <w:t>mest</w:t>
      </w:r>
      <w:r>
        <w:rPr>
          <w:rStyle w:val="1"/>
          <w:b/>
          <w:bCs/>
          <w:color w:val="000000"/>
          <w:lang w:eastAsia="en-US"/>
        </w:rPr>
        <w:t xml:space="preserve">ic </w:t>
      </w:r>
      <w:r>
        <w:rPr>
          <w:strike/>
          <w:color w:val="000000"/>
          <w:lang w:eastAsia="en-US"/>
        </w:rPr>
        <w:t>an</w:t>
      </w:r>
      <w:r>
        <w:rPr>
          <w:rStyle w:val="1"/>
          <w:b/>
          <w:bCs/>
          <w:color w:val="000000"/>
          <w:lang w:eastAsia="en-US"/>
        </w:rPr>
        <w:t xml:space="preserve">imals. </w:t>
      </w:r>
    </w:p>
    <w:p w:rsidR="00000000" w:rsidRDefault="00161EE0">
      <w:pPr>
        <w:pStyle w:val="62"/>
        <w:shd w:val="clear" w:color="auto" w:fill="auto"/>
        <w:tabs>
          <w:tab w:val="right" w:pos="7421"/>
        </w:tabs>
        <w:ind w:left="900"/>
      </w:pPr>
      <w:r>
        <w:rPr>
          <w:rStyle w:val="61"/>
          <w:i/>
          <w:iCs/>
          <w:noProof w:val="0"/>
          <w:color w:val="000000"/>
          <w:lang w:eastAsia="en-US"/>
        </w:rPr>
        <w:tab/>
      </w:r>
    </w:p>
    <w:p w:rsidR="00000000" w:rsidRDefault="00161EE0">
      <w:pPr>
        <w:pStyle w:val="a4"/>
        <w:shd w:val="clear" w:color="auto" w:fill="auto"/>
        <w:tabs>
          <w:tab w:val="right" w:pos="7421"/>
        </w:tabs>
        <w:spacing w:after="404" w:line="240" w:lineRule="exact"/>
        <w:ind w:left="900" w:firstLine="0"/>
        <w:jc w:val="both"/>
      </w:pPr>
      <w:r>
        <w:rPr>
          <w:rStyle w:val="1"/>
          <w:b/>
          <w:bCs/>
          <w:color w:val="000000"/>
          <w:lang w:eastAsia="en-US"/>
        </w:rPr>
        <w:t>bob visited theatres, concert-halls.</w:t>
      </w:r>
      <w:r>
        <w:rPr>
          <w:rStyle w:val="1"/>
          <w:b/>
          <w:bCs/>
          <w:color w:val="000000"/>
          <w:lang w:eastAsia="en-US"/>
        </w:rPr>
        <w:tab/>
      </w:r>
    </w:p>
    <w:p w:rsidR="00000000" w:rsidRDefault="00161EE0">
      <w:pPr>
        <w:pStyle w:val="a4"/>
        <w:shd w:val="clear" w:color="auto" w:fill="auto"/>
        <w:spacing w:after="0" w:line="260" w:lineRule="exact"/>
        <w:ind w:left="900" w:firstLine="0"/>
        <w:jc w:val="both"/>
        <w:sectPr w:rsidR="00000000">
          <w:pgSz w:w="16838" w:h="23810"/>
          <w:pgMar w:top="4446" w:right="2671" w:bottom="3500" w:left="3218" w:header="0" w:footer="3" w:gutter="0"/>
          <w:cols w:space="720"/>
          <w:noEndnote/>
          <w:docGrid w:linePitch="360"/>
        </w:sectPr>
      </w:pPr>
      <w:r>
        <w:rPr>
          <w:rStyle w:val="1"/>
          <w:b/>
          <w:bCs/>
          <w:color w:val="000000"/>
          <w:lang w:eastAsia="en-US"/>
        </w:rPr>
        <w:t>He didn't take pictures of London</w:t>
      </w:r>
    </w:p>
    <w:p w:rsidR="00000000" w:rsidRDefault="00161EE0">
      <w:pPr>
        <w:spacing w:line="240" w:lineRule="exact"/>
        <w:rPr>
          <w:color w:val="auto"/>
          <w:sz w:val="19"/>
          <w:szCs w:val="19"/>
          <w:lang w:eastAsia="ru-RU"/>
        </w:rPr>
      </w:pPr>
    </w:p>
    <w:p w:rsidR="00000000" w:rsidRDefault="00161EE0">
      <w:pPr>
        <w:spacing w:line="240" w:lineRule="exact"/>
        <w:rPr>
          <w:color w:val="auto"/>
          <w:sz w:val="19"/>
          <w:szCs w:val="19"/>
          <w:lang w:eastAsia="ru-RU"/>
        </w:rPr>
      </w:pPr>
    </w:p>
    <w:p w:rsidR="00000000" w:rsidRDefault="00161EE0">
      <w:pPr>
        <w:spacing w:line="240" w:lineRule="exact"/>
        <w:rPr>
          <w:color w:val="auto"/>
          <w:sz w:val="19"/>
          <w:szCs w:val="19"/>
          <w:lang w:eastAsia="ru-RU"/>
        </w:rPr>
      </w:pPr>
    </w:p>
    <w:p w:rsidR="00000000" w:rsidRDefault="00161EE0">
      <w:pPr>
        <w:spacing w:before="14" w:after="14" w:line="240" w:lineRule="exact"/>
        <w:rPr>
          <w:color w:val="auto"/>
          <w:sz w:val="19"/>
          <w:szCs w:val="19"/>
          <w:lang w:eastAsia="ru-RU"/>
        </w:rPr>
      </w:pPr>
    </w:p>
    <w:p w:rsidR="00000000" w:rsidRDefault="00161EE0">
      <w:pPr>
        <w:rPr>
          <w:color w:val="auto"/>
          <w:sz w:val="2"/>
          <w:szCs w:val="2"/>
          <w:lang w:eastAsia="ru-RU"/>
        </w:rPr>
        <w:sectPr w:rsidR="00000000">
          <w:type w:val="continuous"/>
          <w:pgSz w:w="16838" w:h="23810"/>
          <w:pgMar w:top="0" w:right="0" w:bottom="0" w:left="0" w:header="0" w:footer="3" w:gutter="0"/>
          <w:cols w:space="720"/>
          <w:noEndnote/>
          <w:docGrid w:linePitch="360"/>
        </w:sectPr>
      </w:pPr>
    </w:p>
    <w:p w:rsidR="00000000" w:rsidRDefault="00161EE0">
      <w:pPr>
        <w:rPr>
          <w:color w:val="auto"/>
          <w:sz w:val="2"/>
          <w:szCs w:val="2"/>
          <w:lang w:eastAsia="ru-RU"/>
        </w:rPr>
      </w:pPr>
      <w:r>
        <w:rPr>
          <w:noProof/>
          <w:lang w:val="ru-RU" w:eastAsia="ru-RU"/>
        </w:rPr>
        <w:lastRenderedPageBreak/>
        <mc:AlternateContent>
          <mc:Choice Requires="wps">
            <w:drawing>
              <wp:anchor distT="0" distB="0" distL="63500" distR="64770" simplePos="0" relativeHeight="251658240" behindDoc="1" locked="0" layoutInCell="1" allowOverlap="1">
                <wp:simplePos x="0" y="0"/>
                <wp:positionH relativeFrom="margin">
                  <wp:posOffset>2592705</wp:posOffset>
                </wp:positionH>
                <wp:positionV relativeFrom="paragraph">
                  <wp:posOffset>0</wp:posOffset>
                </wp:positionV>
                <wp:extent cx="993775" cy="172720"/>
                <wp:effectExtent l="1905" t="0" r="4445" b="0"/>
                <wp:wrapSquare wrapText="bothSides"/>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77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204.15pt;margin-top:0;width:78.25pt;height:13.6pt;z-index:-251658240;visibility:visible;mso-wrap-style:square;mso-width-percent:0;mso-height-percent:0;mso-wrap-distance-left:5pt;mso-wrap-distance-top:0;mso-wrap-distance-right:5.1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" filled="f" stroked="f">
                <v:textbox style="mso-fit-shape-to-text:t" inset="0,0,0,0">
                  <w:txbxContent>
                    <w:p w:rsidR="00000000" w:rsidRDefault="00161EE0">
                      <w:pPr>
                        <w:rPr>
                          <w:color w:val="auto"/>
                          <w:lang w:eastAsia="ru-RU"/>
                        </w:rPr>
                      </w:pPr>
                    </w:p>
                  </w:txbxContent>
                </v:textbox>
                <w10:wrap type="square" anchorx="margin"/>
              </v:shape>
            </w:pict>
          </mc:Fallback>
        </mc:AlternateContent>
      </w:r>
      <w:r>
        <w:rPr>
          <w:noProof/>
          <w:lang w:val="ru-RU" w:eastAsia="ru-RU"/>
        </w:rPr>
        <mc:AlternateContent>
          <mc:Choice Requires="wps">
            <w:drawing>
              <wp:anchor distT="0" distB="0" distL="63500" distR="63500" simplePos="0" relativeHeight="251659264" behindDoc="1" locked="0" layoutInCell="1" allowOverlap="1">
                <wp:simplePos x="0" y="0"/>
                <wp:positionH relativeFrom="margin">
                  <wp:posOffset>3465830</wp:posOffset>
                </wp:positionH>
                <wp:positionV relativeFrom="paragraph">
                  <wp:posOffset>1283335</wp:posOffset>
                </wp:positionV>
                <wp:extent cx="67310" cy="172720"/>
                <wp:effectExtent l="0" t="0" r="635" b="0"/>
                <wp:wrapSquare wrapText="bothSides"/>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272.9pt;margin-top:101.05pt;width:5.3pt;height:13.6pt;z-index:-25165721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" filled="f" stroked="f">
                <v:textbox style="mso-fit-shape-to-text:t" inset="0,0,0,0">
                  <w:txbxContent>
                    <w:p w:rsidR="00000000" w:rsidRDefault="00161EE0">
                      <w:pPr>
                        <w:rPr>
                          <w:color w:val="auto"/>
                          <w:lang w:eastAsia="ru-RU"/>
                        </w:rPr>
                      </w:pPr>
                    </w:p>
                  </w:txbxContent>
                </v:textbox>
                <w10:wrap type="square" anchorx="margin"/>
              </v:shape>
            </w:pict>
          </mc:Fallback>
        </mc:AlternateContent>
      </w:r>
      <w:r>
        <w:rPr>
          <w:noProof/>
          <w:lang w:val="ru-RU" w:eastAsia="ru-RU"/>
        </w:rPr>
        <mc:AlternateContent>
          <mc:Choice Requires="wps">
            <w:drawing>
              <wp:anchor distT="67310" distB="0" distL="63500" distR="63500" simplePos="0" relativeHeight="251660288" behindDoc="1" locked="0" layoutInCell="1" allowOverlap="1">
                <wp:simplePos x="0" y="0"/>
                <wp:positionH relativeFrom="margin">
                  <wp:posOffset>4519295</wp:posOffset>
                </wp:positionH>
                <wp:positionV relativeFrom="paragraph">
                  <wp:posOffset>1410970</wp:posOffset>
                </wp:positionV>
                <wp:extent cx="358775" cy="172720"/>
                <wp:effectExtent l="4445" t="1270" r="0" b="1270"/>
                <wp:wrapSquare wrapText="bothSides"/>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355.85pt;margin-top:111.1pt;width:28.25pt;height:13.6pt;z-index:-251656192;visibility:visible;mso-wrap-style:square;mso-width-percent:0;mso-height-percent:0;mso-wrap-distance-left:5pt;mso-wrap-distance-top:5.3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" filled="f" stroked="f">
                <v:textbox style="mso-fit-shape-to-text:t" inset="0,0,0,0">
                  <w:txbxContent>
                    <w:p w:rsidR="00000000" w:rsidRDefault="00161EE0">
                      <w:pPr>
                        <w:rPr>
                          <w:color w:val="auto"/>
                          <w:lang w:eastAsia="ru-RU"/>
                        </w:rPr>
                      </w:pPr>
                    </w:p>
                  </w:txbxContent>
                </v:textbox>
                <w10:wrap type="square" anchorx="margin"/>
              </v:shape>
            </w:pict>
          </mc:Fallback>
        </mc:AlternateContent>
      </w:r>
      <w:r>
        <w:rPr>
          <w:noProof/>
          <w:lang w:val="ru-RU" w:eastAsia="ru-RU"/>
        </w:rPr>
        <mc:AlternateContent>
          <mc:Choice Requires="wps">
            <w:drawing>
              <wp:anchor distT="12065" distB="0" distL="64770" distR="63500" simplePos="0" relativeHeight="251661312" behindDoc="1" locked="0" layoutInCell="1" allowOverlap="1">
                <wp:simplePos x="0" y="0"/>
                <wp:positionH relativeFrom="margin">
                  <wp:posOffset>6282690</wp:posOffset>
                </wp:positionH>
                <wp:positionV relativeFrom="paragraph">
                  <wp:posOffset>3840480</wp:posOffset>
                </wp:positionV>
                <wp:extent cx="267970" cy="172720"/>
                <wp:effectExtent l="0" t="1905" r="2540" b="3175"/>
                <wp:wrapSquare wrapText="bothSides"/>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margin-left:494.7pt;margin-top:302.4pt;width:21.1pt;height:13.6pt;z-index:-251655168;visibility:visible;mso-wrap-style:square;mso-width-percent:0;mso-height-percent:0;mso-wrap-distance-left:5.1pt;mso-wrap-distance-top:.95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" filled="f" stroked="f">
                <v:textbox style="mso-fit-shape-to-text:t" inset="0,0,0,0">
                  <w:txbxContent>
                    <w:p w:rsidR="00000000" w:rsidRDefault="00161EE0">
                      <w:pPr>
                        <w:rPr>
                          <w:color w:val="auto"/>
                          <w:lang w:eastAsia="ru-RU"/>
                        </w:rPr>
                      </w:pPr>
                    </w:p>
                  </w:txbxContent>
                </v:textbox>
                <w10:wrap type="square" anchorx="margin"/>
              </v:shape>
            </w:pict>
          </mc:Fallback>
        </mc:AlternateContent>
      </w:r>
      <w:r>
        <w:rPr>
          <w:noProof/>
          <w:lang w:val="ru-RU" w:eastAsia="ru-RU"/>
        </w:rPr>
        <mc:AlternateContent>
          <mc:Choice Requires="wps">
            <w:drawing>
              <wp:anchor distT="5080" distB="0" distL="63500" distR="63500" simplePos="0" relativeHeight="251662336" behindDoc="1" locked="0" layoutInCell="1" allowOverlap="1">
                <wp:simplePos x="0" y="0"/>
                <wp:positionH relativeFrom="margin">
                  <wp:posOffset>6036945</wp:posOffset>
                </wp:positionH>
                <wp:positionV relativeFrom="paragraph">
                  <wp:posOffset>4226560</wp:posOffset>
                </wp:positionV>
                <wp:extent cx="328295" cy="172720"/>
                <wp:effectExtent l="0" t="0" r="0" b="0"/>
                <wp:wrapSquare wrapText="bothSides"/>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rPr>
                                <w:color w:val="auto"/>
                                <w:lang w:eastAsia="ru-RU"/>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margin-left:475.35pt;margin-top:332.8pt;width:25.85pt;height:13.6pt;z-index:-251654144;visibility:visible;mso-wrap-style:square;mso-width-percent:0;mso-height-percent:0;mso-wrap-distance-left:5pt;mso-wrap-distance-top:.4pt;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" filled="f" stroked="f">
                <v:textbox style="mso-fit-shape-to-text:t" inset="0,0,0,0">
                  <w:txbxContent>
                    <w:p w:rsidR="00000000" w:rsidRDefault="00161EE0">
                      <w:pPr>
                        <w:rPr>
                          <w:color w:val="auto"/>
                          <w:lang w:eastAsia="ru-RU"/>
                        </w:rPr>
                      </w:pPr>
                    </w:p>
                  </w:txbxContent>
                </v:textbox>
                <w10:wrap type="square" anchorx="margin"/>
              </v:shape>
            </w:pict>
          </mc:Fallback>
        </mc:AlternateContent>
      </w:r>
    </w:p>
    <w:p w:rsidR="00000000" w:rsidRDefault="00161EE0">
      <w:pPr>
        <w:pStyle w:val="a4"/>
        <w:shd w:val="clear" w:color="auto" w:fill="auto"/>
        <w:spacing w:after="0" w:line="686" w:lineRule="exact"/>
        <w:ind w:left="200" w:right="680" w:firstLine="0"/>
        <w:jc w:val="left"/>
      </w:pPr>
      <w:r>
        <w:rPr>
          <w:rStyle w:val="1"/>
          <w:b/>
          <w:bCs/>
          <w:color w:val="000000"/>
          <w:lang w:eastAsia="en-US"/>
        </w:rPr>
        <w:t xml:space="preserve">Fantastic time - </w:t>
      </w:r>
      <w:r>
        <w:rPr>
          <w:rStyle w:val="1"/>
          <w:b/>
          <w:bCs/>
          <w:color w:val="000000"/>
          <w:lang w:val="ru-RU"/>
        </w:rPr>
        <w:t xml:space="preserve">фантастическое время </w:t>
      </w:r>
      <w:r>
        <w:rPr>
          <w:rStyle w:val="1"/>
          <w:b/>
          <w:bCs/>
          <w:color w:val="000000"/>
          <w:lang w:eastAsia="en-US"/>
        </w:rPr>
        <w:t xml:space="preserve">Flight - </w:t>
      </w:r>
      <w:r>
        <w:rPr>
          <w:rStyle w:val="1"/>
          <w:b/>
          <w:bCs/>
          <w:color w:val="000000"/>
          <w:lang w:val="ru-RU"/>
        </w:rPr>
        <w:t>полет</w:t>
      </w:r>
    </w:p>
    <w:p w:rsidR="00000000" w:rsidRDefault="00161EE0">
      <w:pPr>
        <w:rPr>
          <w:color w:val="auto"/>
          <w:lang w:eastAsia="ru-RU"/>
        </w:rPr>
      </w:pPr>
    </w:p>
    <w:p w:rsidR="00000000" w:rsidRDefault="00161EE0">
      <w:pPr>
        <w:pStyle w:val="a4"/>
        <w:shd w:val="clear" w:color="auto" w:fill="auto"/>
        <w:spacing w:after="82" w:line="260" w:lineRule="exact"/>
        <w:ind w:left="200" w:firstLine="0"/>
        <w:jc w:val="both"/>
      </w:pPr>
      <w:r>
        <w:rPr>
          <w:rStyle w:val="1"/>
          <w:b/>
          <w:bCs/>
          <w:color w:val="000000"/>
          <w:lang w:eastAsia="en-US"/>
        </w:rPr>
        <w:t xml:space="preserve">Feature films </w:t>
      </w:r>
      <w:r>
        <w:rPr>
          <w:rStyle w:val="1"/>
          <w:b/>
          <w:bCs/>
          <w:color w:val="000000"/>
          <w:lang w:val="ru-RU"/>
        </w:rPr>
        <w:t>художественный филь</w:t>
      </w:r>
      <w:r>
        <w:rPr>
          <w:rStyle w:val="1"/>
          <w:b/>
          <w:bCs/>
          <w:color w:val="000000"/>
          <w:lang w:val="ru-RU"/>
        </w:rPr>
        <w:t>м-</w:t>
      </w:r>
    </w:p>
    <w:p w:rsidR="00000000" w:rsidRDefault="00161EE0">
      <w:pPr>
        <w:pStyle w:val="70"/>
        <w:shd w:val="clear" w:color="auto" w:fill="auto"/>
        <w:tabs>
          <w:tab w:val="right" w:pos="5413"/>
        </w:tabs>
        <w:spacing w:before="0"/>
        <w:ind w:left="200"/>
      </w:pPr>
      <w:r>
        <w:rPr>
          <w:rStyle w:val="7"/>
          <w:noProof w:val="0"/>
          <w:color w:val="000000"/>
          <w:lang w:eastAsia="en-US"/>
        </w:rPr>
        <w:tab/>
      </w:r>
    </w:p>
    <w:p w:rsidR="00000000" w:rsidRDefault="00161EE0">
      <w:pPr>
        <w:pStyle w:val="a4"/>
        <w:shd w:val="clear" w:color="auto" w:fill="auto"/>
        <w:spacing w:after="22" w:line="259" w:lineRule="exact"/>
        <w:ind w:left="200" w:firstLine="0"/>
        <w:jc w:val="both"/>
      </w:pPr>
      <w:r>
        <w:rPr>
          <w:rStyle w:val="1"/>
          <w:b/>
          <w:bCs/>
          <w:color w:val="000000"/>
          <w:lang w:eastAsia="en-US"/>
        </w:rPr>
        <w:t xml:space="preserve">is devoted - </w:t>
      </w:r>
      <w:r>
        <w:rPr>
          <w:rStyle w:val="1"/>
          <w:b/>
          <w:bCs/>
          <w:color w:val="000000"/>
          <w:lang w:val="ru-RU"/>
        </w:rPr>
        <w:t>посвящена</w:t>
      </w:r>
    </w:p>
    <w:p w:rsidR="00000000" w:rsidRDefault="00161EE0">
      <w:pPr>
        <w:pStyle w:val="a4"/>
        <w:shd w:val="clear" w:color="auto" w:fill="auto"/>
        <w:spacing w:after="0" w:line="682" w:lineRule="exact"/>
        <w:ind w:left="200" w:firstLine="0"/>
        <w:jc w:val="both"/>
      </w:pPr>
      <w:r>
        <w:rPr>
          <w:rStyle w:val="1"/>
          <w:b/>
          <w:bCs/>
          <w:color w:val="000000"/>
          <w:lang w:eastAsia="en-US"/>
        </w:rPr>
        <w:t xml:space="preserve">Concert-halls - </w:t>
      </w:r>
      <w:r>
        <w:rPr>
          <w:rStyle w:val="1"/>
          <w:b/>
          <w:bCs/>
          <w:color w:val="000000"/>
          <w:lang w:val="ru-RU"/>
        </w:rPr>
        <w:t>филармония</w:t>
      </w:r>
    </w:p>
    <w:p w:rsidR="00000000" w:rsidRDefault="00161EE0">
      <w:pPr>
        <w:pStyle w:val="a4"/>
        <w:shd w:val="clear" w:color="auto" w:fill="auto"/>
        <w:spacing w:after="0" w:line="682" w:lineRule="exact"/>
        <w:ind w:left="200" w:firstLine="0"/>
        <w:jc w:val="both"/>
      </w:pPr>
      <w:r>
        <w:rPr>
          <w:rStyle w:val="1"/>
          <w:b/>
          <w:bCs/>
          <w:color w:val="000000"/>
          <w:lang w:eastAsia="en-US"/>
        </w:rPr>
        <w:t xml:space="preserve">Cartoons - </w:t>
      </w:r>
      <w:r>
        <w:rPr>
          <w:rStyle w:val="1"/>
          <w:b/>
          <w:bCs/>
          <w:color w:val="000000"/>
          <w:lang w:val="ru-RU"/>
        </w:rPr>
        <w:t>мультфильмы</w:t>
      </w:r>
    </w:p>
    <w:p w:rsidR="00000000" w:rsidRDefault="00161EE0">
      <w:pPr>
        <w:pStyle w:val="a4"/>
        <w:shd w:val="clear" w:color="auto" w:fill="auto"/>
        <w:spacing w:after="397" w:line="682" w:lineRule="exact"/>
        <w:ind w:left="200" w:firstLine="0"/>
        <w:jc w:val="both"/>
      </w:pPr>
      <w:r>
        <w:rPr>
          <w:rStyle w:val="1"/>
          <w:b/>
          <w:bCs/>
          <w:color w:val="000000"/>
          <w:lang w:eastAsia="en-US"/>
        </w:rPr>
        <w:t xml:space="preserve">Take pictures - </w:t>
      </w:r>
      <w:r>
        <w:rPr>
          <w:rStyle w:val="1"/>
          <w:b/>
          <w:bCs/>
          <w:color w:val="000000"/>
          <w:lang w:val="ru-RU"/>
        </w:rPr>
        <w:t>фотографировать</w:t>
      </w:r>
    </w:p>
    <w:p w:rsidR="00000000" w:rsidRDefault="00161EE0">
      <w:pPr>
        <w:rPr>
          <w:color w:val="auto"/>
          <w:lang w:eastAsia="ru-RU"/>
        </w:rPr>
      </w:pPr>
    </w:p>
    <w:p w:rsidR="00000000" w:rsidRDefault="00161EE0">
      <w:pPr>
        <w:pStyle w:val="a4"/>
        <w:numPr>
          <w:ilvl w:val="0"/>
          <w:numId w:val="8"/>
        </w:numPr>
        <w:shd w:val="clear" w:color="auto" w:fill="auto"/>
        <w:tabs>
          <w:tab w:val="left" w:pos="966"/>
          <w:tab w:val="right" w:pos="4609"/>
        </w:tabs>
        <w:spacing w:after="177" w:line="260" w:lineRule="exact"/>
        <w:ind w:left="620" w:firstLine="0"/>
        <w:jc w:val="both"/>
      </w:pPr>
      <w:r>
        <w:rPr>
          <w:rStyle w:val="1"/>
          <w:b/>
          <w:bCs/>
          <w:color w:val="000000"/>
          <w:lang w:eastAsia="en-US"/>
        </w:rPr>
        <w:t>Read the letter</w:t>
      </w:r>
      <w:r>
        <w:rPr>
          <w:rStyle w:val="1"/>
          <w:b/>
          <w:bCs/>
          <w:color w:val="000000"/>
          <w:lang w:eastAsia="en-US"/>
        </w:rPr>
        <w:tab/>
      </w:r>
    </w:p>
    <w:p w:rsidR="00000000" w:rsidRDefault="00161EE0">
      <w:pPr>
        <w:pStyle w:val="a4"/>
        <w:numPr>
          <w:ilvl w:val="0"/>
          <w:numId w:val="8"/>
        </w:numPr>
        <w:shd w:val="clear" w:color="auto" w:fill="auto"/>
        <w:tabs>
          <w:tab w:val="left" w:pos="966"/>
        </w:tabs>
        <w:spacing w:after="381" w:line="260" w:lineRule="exact"/>
        <w:ind w:left="620" w:firstLine="0"/>
        <w:jc w:val="both"/>
      </w:pPr>
      <w:r>
        <w:rPr>
          <w:rStyle w:val="1"/>
          <w:b/>
          <w:bCs/>
          <w:color w:val="000000"/>
          <w:lang w:eastAsia="en-US"/>
        </w:rPr>
        <w:t>Carry out the task</w:t>
      </w:r>
    </w:p>
    <w:p w:rsidR="00000000" w:rsidRDefault="00161EE0">
      <w:pPr>
        <w:rPr>
          <w:color w:val="auto"/>
          <w:lang w:eastAsia="ru-RU"/>
        </w:rPr>
      </w:pPr>
    </w:p>
    <w:p w:rsidR="00000000" w:rsidRDefault="00161EE0">
      <w:pPr>
        <w:rPr>
          <w:color w:val="auto"/>
          <w:lang w:eastAsia="ru-RU"/>
        </w:rPr>
        <w:sectPr w:rsidR="00000000">
          <w:type w:val="continuous"/>
          <w:pgSz w:w="16838" w:h="23810"/>
          <w:pgMar w:top="4431" w:right="2469" w:bottom="3485" w:left="3866" w:header="0" w:footer="3" w:gutter="0"/>
          <w:cols w:num="2" w:space="720" w:equalWidth="0">
            <w:col w:w="5438" w:space="149"/>
            <w:col w:w="4915"/>
          </w:cols>
          <w:noEndnote/>
          <w:docGrid w:linePitch="360"/>
        </w:sectPr>
      </w:pPr>
    </w:p>
    <w:p w:rsidR="00000000" w:rsidRDefault="00161EE0">
      <w:pPr>
        <w:pStyle w:val="a4"/>
        <w:shd w:val="clear" w:color="auto" w:fill="auto"/>
        <w:spacing w:after="362" w:line="260" w:lineRule="exact"/>
        <w:ind w:left="180" w:firstLine="0"/>
        <w:jc w:val="both"/>
      </w:pPr>
      <w:r>
        <w:rPr>
          <w:rStyle w:val="1"/>
          <w:b/>
          <w:bCs/>
          <w:color w:val="000000"/>
          <w:lang w:eastAsia="en-US"/>
        </w:rPr>
        <w:lastRenderedPageBreak/>
        <w:t xml:space="preserve">Sailors - </w:t>
      </w:r>
      <w:r>
        <w:rPr>
          <w:rStyle w:val="1"/>
          <w:b/>
          <w:bCs/>
          <w:color w:val="000000"/>
          <w:lang w:val="ru-RU"/>
        </w:rPr>
        <w:t>моряки</w:t>
      </w:r>
    </w:p>
    <w:p w:rsidR="00000000" w:rsidRDefault="00161EE0">
      <w:pPr>
        <w:pStyle w:val="a4"/>
        <w:shd w:val="clear" w:color="auto" w:fill="auto"/>
        <w:spacing w:after="362" w:line="260" w:lineRule="exact"/>
        <w:ind w:left="180" w:firstLine="0"/>
        <w:jc w:val="both"/>
      </w:pPr>
      <w:r>
        <w:rPr>
          <w:rStyle w:val="1"/>
          <w:b/>
          <w:bCs/>
          <w:color w:val="000000"/>
          <w:lang w:eastAsia="en-US"/>
        </w:rPr>
        <w:t xml:space="preserve">We’ll leave - </w:t>
      </w:r>
      <w:r>
        <w:rPr>
          <w:rStyle w:val="1"/>
          <w:b/>
          <w:bCs/>
          <w:color w:val="000000"/>
          <w:lang w:val="ru-RU"/>
        </w:rPr>
        <w:t>мы покидаем</w:t>
      </w:r>
    </w:p>
    <w:p w:rsidR="00000000" w:rsidRDefault="00161EE0">
      <w:pPr>
        <w:pStyle w:val="a4"/>
        <w:shd w:val="clear" w:color="auto" w:fill="auto"/>
        <w:spacing w:after="1077" w:line="260" w:lineRule="exact"/>
        <w:ind w:left="180" w:firstLine="0"/>
        <w:jc w:val="both"/>
      </w:pPr>
      <w:r>
        <w:rPr>
          <w:rStyle w:val="1"/>
          <w:b/>
          <w:bCs/>
          <w:color w:val="000000"/>
          <w:lang w:eastAsia="en-US"/>
        </w:rPr>
        <w:t xml:space="preserve">The day after tomorrow - </w:t>
      </w:r>
      <w:r>
        <w:rPr>
          <w:rStyle w:val="1"/>
          <w:b/>
          <w:bCs/>
          <w:color w:val="000000"/>
          <w:lang w:val="ru-RU"/>
        </w:rPr>
        <w:t>после завтра</w:t>
      </w:r>
    </w:p>
    <w:p w:rsidR="00000000" w:rsidRDefault="00161EE0">
      <w:pPr>
        <w:pStyle w:val="a4"/>
        <w:shd w:val="clear" w:color="auto" w:fill="auto"/>
        <w:spacing w:after="1742" w:line="260" w:lineRule="exact"/>
        <w:ind w:left="4380" w:firstLine="0"/>
        <w:jc w:val="left"/>
      </w:pPr>
      <w:r>
        <w:rPr>
          <w:color w:val="000000"/>
          <w:u w:val="single"/>
          <w:lang w:val="ru-RU"/>
        </w:rPr>
        <w:t>Задания</w:t>
      </w:r>
    </w:p>
    <w:p w:rsidR="00000000" w:rsidRDefault="00161EE0">
      <w:pPr>
        <w:pStyle w:val="a4"/>
        <w:shd w:val="clear" w:color="auto" w:fill="auto"/>
        <w:spacing w:after="0" w:line="260" w:lineRule="exact"/>
        <w:ind w:left="180" w:firstLine="0"/>
        <w:jc w:val="both"/>
      </w:pPr>
      <w:r>
        <w:rPr>
          <w:rStyle w:val="1"/>
          <w:b/>
          <w:bCs/>
          <w:color w:val="000000"/>
          <w:lang w:eastAsia="en-US"/>
        </w:rPr>
        <w:t xml:space="preserve">We stayed at </w:t>
      </w:r>
      <w:r>
        <w:rPr>
          <w:color w:val="000000"/>
          <w:u w:val="single"/>
          <w:lang w:eastAsia="en-US"/>
        </w:rPr>
        <w:t>our friends becaus</w:t>
      </w:r>
      <w:r>
        <w:rPr>
          <w:rStyle w:val="1"/>
          <w:b/>
          <w:bCs/>
          <w:color w:val="000000"/>
          <w:lang w:eastAsia="en-US"/>
        </w:rPr>
        <w:t>e .</w:t>
      </w:r>
    </w:p>
    <w:p w:rsidR="00000000" w:rsidRDefault="00161EE0">
      <w:pPr>
        <w:pStyle w:val="70"/>
        <w:shd w:val="clear" w:color="auto" w:fill="auto"/>
        <w:tabs>
          <w:tab w:val="right" w:pos="1312"/>
          <w:tab w:val="left" w:pos="1480"/>
          <w:tab w:val="right" w:pos="4158"/>
        </w:tabs>
        <w:spacing w:before="0" w:after="222" w:line="180" w:lineRule="exact"/>
        <w:ind w:left="520"/>
      </w:pPr>
      <w:r>
        <w:rPr>
          <w:rStyle w:val="7"/>
          <w:noProof w:val="0"/>
          <w:color w:val="000000"/>
          <w:lang w:eastAsia="en-US"/>
        </w:rPr>
        <w:tab/>
      </w:r>
    </w:p>
    <w:p w:rsidR="00000000" w:rsidRDefault="00161EE0">
      <w:pPr>
        <w:pStyle w:val="a4"/>
        <w:numPr>
          <w:ilvl w:val="0"/>
          <w:numId w:val="9"/>
        </w:numPr>
        <w:shd w:val="clear" w:color="auto" w:fill="auto"/>
        <w:tabs>
          <w:tab w:val="left" w:pos="811"/>
        </w:tabs>
        <w:spacing w:after="0" w:line="230" w:lineRule="exact"/>
        <w:ind w:left="520" w:firstLine="0"/>
        <w:jc w:val="both"/>
      </w:pPr>
      <w:r>
        <w:rPr>
          <w:rStyle w:val="1"/>
          <w:b/>
          <w:bCs/>
          <w:color w:val="000000"/>
          <w:lang w:eastAsia="en-US"/>
        </w:rPr>
        <w:t>The lived not far from the airport</w:t>
      </w:r>
    </w:p>
    <w:p w:rsidR="00000000" w:rsidRDefault="00161EE0">
      <w:pPr>
        <w:rPr>
          <w:color w:val="auto"/>
          <w:lang w:eastAsia="ru-RU"/>
        </w:rPr>
      </w:pPr>
    </w:p>
    <w:p w:rsidR="00000000" w:rsidRDefault="00161EE0">
      <w:pPr>
        <w:pStyle w:val="a4"/>
        <w:numPr>
          <w:ilvl w:val="0"/>
          <w:numId w:val="9"/>
        </w:numPr>
        <w:shd w:val="clear" w:color="auto" w:fill="auto"/>
        <w:tabs>
          <w:tab w:val="left" w:pos="811"/>
          <w:tab w:val="right" w:pos="5738"/>
          <w:tab w:val="right" w:pos="6290"/>
        </w:tabs>
        <w:spacing w:after="186" w:line="260" w:lineRule="exact"/>
        <w:ind w:left="520" w:firstLine="0"/>
        <w:jc w:val="both"/>
      </w:pPr>
      <w:r>
        <w:rPr>
          <w:rStyle w:val="1"/>
          <w:b/>
          <w:bCs/>
          <w:color w:val="000000"/>
          <w:lang w:eastAsia="en-US"/>
        </w:rPr>
        <w:t xml:space="preserve">knew them very well </w:t>
      </w:r>
      <w:r>
        <w:rPr>
          <w:rStyle w:val="Batang"/>
          <w:b w:val="0"/>
          <w:bCs w:val="0"/>
          <w:color w:val="000000"/>
          <w:lang w:eastAsia="en-US"/>
        </w:rPr>
        <w:tab/>
      </w:r>
    </w:p>
    <w:p w:rsidR="00000000" w:rsidRDefault="00161EE0">
      <w:pPr>
        <w:pStyle w:val="a4"/>
        <w:numPr>
          <w:ilvl w:val="0"/>
          <w:numId w:val="9"/>
        </w:numPr>
        <w:shd w:val="clear" w:color="auto" w:fill="auto"/>
        <w:tabs>
          <w:tab w:val="left" w:pos="811"/>
          <w:tab w:val="left" w:pos="5526"/>
          <w:tab w:val="left" w:leader="underscore" w:pos="5838"/>
        </w:tabs>
        <w:spacing w:after="182" w:line="260" w:lineRule="exact"/>
        <w:ind w:left="520" w:firstLine="0"/>
        <w:jc w:val="both"/>
      </w:pPr>
      <w:r>
        <w:rPr>
          <w:rStyle w:val="1"/>
          <w:b/>
          <w:bCs/>
          <w:color w:val="000000"/>
          <w:lang w:eastAsia="en-US"/>
        </w:rPr>
        <w:t>Dur friends invited us</w:t>
      </w:r>
      <w:r>
        <w:rPr>
          <w:rStyle w:val="1"/>
          <w:b/>
          <w:bCs/>
          <w:color w:val="000000"/>
          <w:lang w:eastAsia="en-US"/>
        </w:rPr>
        <w:tab/>
      </w:r>
    </w:p>
    <w:p w:rsidR="00000000" w:rsidRDefault="00161EE0">
      <w:pPr>
        <w:rPr>
          <w:color w:val="auto"/>
          <w:lang w:eastAsia="ru-RU"/>
        </w:rPr>
      </w:pPr>
    </w:p>
    <w:p w:rsidR="00000000" w:rsidRDefault="00161EE0">
      <w:pPr>
        <w:pStyle w:val="a4"/>
        <w:shd w:val="clear" w:color="auto" w:fill="auto"/>
        <w:spacing w:after="182" w:line="260" w:lineRule="exact"/>
        <w:ind w:left="180" w:firstLine="0"/>
        <w:jc w:val="both"/>
      </w:pPr>
      <w:r>
        <w:rPr>
          <w:rStyle w:val="1"/>
          <w:b/>
          <w:bCs/>
          <w:color w:val="000000"/>
          <w:lang w:eastAsia="en-US"/>
        </w:rPr>
        <w:t xml:space="preserve">The streets are names </w:t>
      </w:r>
      <w:r>
        <w:rPr>
          <w:color w:val="000000"/>
          <w:u w:val="single"/>
          <w:lang w:eastAsia="en-US"/>
        </w:rPr>
        <w:t>after</w:t>
      </w:r>
      <w:r>
        <w:rPr>
          <w:rStyle w:val="1"/>
          <w:b/>
          <w:bCs/>
          <w:color w:val="000000"/>
          <w:lang w:eastAsia="en-US"/>
        </w:rPr>
        <w:t xml:space="preserve"> the </w:t>
      </w:r>
      <w:r>
        <w:rPr>
          <w:color w:val="000000"/>
          <w:u w:val="single"/>
          <w:lang w:eastAsia="en-US"/>
        </w:rPr>
        <w:t>letters of the alpha</w:t>
      </w:r>
      <w:r>
        <w:rPr>
          <w:rStyle w:val="1"/>
          <w:b/>
          <w:bCs/>
          <w:color w:val="000000"/>
          <w:lang w:eastAsia="en-US"/>
        </w:rPr>
        <w:t>bet because</w:t>
      </w:r>
    </w:p>
    <w:p w:rsidR="00000000" w:rsidRDefault="00161EE0">
      <w:pPr>
        <w:pStyle w:val="a4"/>
        <w:numPr>
          <w:ilvl w:val="0"/>
          <w:numId w:val="10"/>
        </w:numPr>
        <w:shd w:val="clear" w:color="auto" w:fill="auto"/>
        <w:tabs>
          <w:tab w:val="left" w:pos="811"/>
        </w:tabs>
        <w:spacing w:after="0" w:line="485" w:lineRule="exact"/>
        <w:ind w:left="360" w:firstLine="0"/>
        <w:jc w:val="both"/>
      </w:pPr>
      <w:r>
        <w:rPr>
          <w:rStyle w:val="1"/>
          <w:b/>
          <w:bCs/>
          <w:color w:val="000000"/>
          <w:lang w:eastAsia="en-US"/>
        </w:rPr>
        <w:t>It’</w:t>
      </w:r>
      <w:r>
        <w:rPr>
          <w:rStyle w:val="1"/>
          <w:b/>
          <w:bCs/>
          <w:color w:val="000000"/>
          <w:lang w:eastAsia="en-US"/>
        </w:rPr>
        <w:t>s the American tradition</w:t>
      </w:r>
    </w:p>
    <w:p w:rsidR="00000000" w:rsidRDefault="00161EE0">
      <w:pPr>
        <w:pStyle w:val="a4"/>
        <w:numPr>
          <w:ilvl w:val="0"/>
          <w:numId w:val="10"/>
        </w:numPr>
        <w:shd w:val="clear" w:color="auto" w:fill="auto"/>
        <w:tabs>
          <w:tab w:val="left" w:pos="533"/>
        </w:tabs>
        <w:spacing w:after="0" w:line="485" w:lineRule="exact"/>
        <w:ind w:left="180" w:firstLine="0"/>
        <w:jc w:val="both"/>
      </w:pPr>
      <w:r>
        <w:rPr>
          <w:rStyle w:val="1"/>
          <w:b/>
          <w:bCs/>
          <w:color w:val="000000"/>
          <w:lang w:eastAsia="en-US"/>
        </w:rPr>
        <w:t>It’s comfortable and easy to oriente</w:t>
      </w:r>
    </w:p>
    <w:p w:rsidR="00000000" w:rsidRDefault="00161EE0">
      <w:pPr>
        <w:pStyle w:val="a4"/>
        <w:numPr>
          <w:ilvl w:val="0"/>
          <w:numId w:val="10"/>
        </w:numPr>
        <w:shd w:val="clear" w:color="auto" w:fill="auto"/>
        <w:tabs>
          <w:tab w:val="left" w:pos="533"/>
        </w:tabs>
        <w:spacing w:after="1020" w:line="485" w:lineRule="exact"/>
        <w:ind w:left="180" w:firstLine="0"/>
        <w:jc w:val="both"/>
      </w:pPr>
      <w:r>
        <w:rPr>
          <w:rStyle w:val="1"/>
          <w:b/>
          <w:bCs/>
          <w:color w:val="000000"/>
          <w:lang w:eastAsia="en-US"/>
        </w:rPr>
        <w:t>Not possible to loose one’s way</w:t>
      </w:r>
    </w:p>
    <w:p w:rsidR="00000000" w:rsidRDefault="00161EE0">
      <w:pPr>
        <w:pStyle w:val="a4"/>
        <w:shd w:val="clear" w:color="auto" w:fill="auto"/>
        <w:spacing w:after="634" w:line="260" w:lineRule="exact"/>
        <w:ind w:right="260" w:firstLine="0"/>
        <w:jc w:val="right"/>
      </w:pPr>
      <w:r>
        <w:rPr>
          <w:color w:val="000000"/>
          <w:u w:val="single"/>
          <w:lang w:eastAsia="en-US"/>
        </w:rPr>
        <w:t>Rending the text in brief by the teacher</w:t>
      </w:r>
    </w:p>
    <w:p w:rsidR="00000000" w:rsidRDefault="00161EE0">
      <w:pPr>
        <w:rPr>
          <w:color w:val="auto"/>
          <w:lang w:eastAsia="ru-RU"/>
        </w:rPr>
      </w:pPr>
    </w:p>
    <w:p w:rsidR="00000000" w:rsidRDefault="00161EE0">
      <w:pPr>
        <w:pStyle w:val="a4"/>
        <w:shd w:val="clear" w:color="auto" w:fill="auto"/>
        <w:spacing w:after="0" w:line="686" w:lineRule="exact"/>
        <w:ind w:left="180" w:firstLine="0"/>
        <w:jc w:val="both"/>
      </w:pPr>
      <w:r>
        <w:rPr>
          <w:rStyle w:val="1"/>
          <w:b/>
          <w:bCs/>
          <w:color w:val="000000"/>
          <w:lang w:eastAsia="en-US"/>
        </w:rPr>
        <w:t>I Washington we stayed at our friends.</w:t>
      </w:r>
    </w:p>
    <w:p w:rsidR="00000000" w:rsidRDefault="00161EE0">
      <w:pPr>
        <w:pStyle w:val="a4"/>
        <w:shd w:val="clear" w:color="auto" w:fill="auto"/>
        <w:spacing w:after="0" w:line="686" w:lineRule="exact"/>
        <w:ind w:left="180" w:firstLine="0"/>
        <w:jc w:val="both"/>
      </w:pPr>
      <w:r>
        <w:rPr>
          <w:rStyle w:val="1"/>
          <w:b/>
          <w:bCs/>
          <w:color w:val="000000"/>
          <w:lang w:eastAsia="en-US"/>
        </w:rPr>
        <w:t>The city has got strange streets.</w:t>
      </w:r>
    </w:p>
    <w:p w:rsidR="00000000" w:rsidRDefault="00161EE0">
      <w:pPr>
        <w:pStyle w:val="a4"/>
        <w:shd w:val="clear" w:color="auto" w:fill="auto"/>
        <w:spacing w:after="0" w:line="686" w:lineRule="exact"/>
        <w:ind w:left="180" w:firstLine="0"/>
        <w:jc w:val="both"/>
      </w:pPr>
      <w:r>
        <w:rPr>
          <w:rStyle w:val="1"/>
          <w:b/>
          <w:bCs/>
          <w:color w:val="000000"/>
          <w:lang w:eastAsia="en-US"/>
        </w:rPr>
        <w:t>In green places people relax.</w:t>
      </w:r>
    </w:p>
    <w:p w:rsidR="00000000" w:rsidRDefault="00161EE0">
      <w:pPr>
        <w:rPr>
          <w:color w:val="auto"/>
          <w:lang w:eastAsia="ru-RU"/>
        </w:rPr>
      </w:pPr>
    </w:p>
    <w:p w:rsidR="00000000" w:rsidRDefault="00161EE0">
      <w:pPr>
        <w:pStyle w:val="a4"/>
        <w:shd w:val="clear" w:color="auto" w:fill="auto"/>
        <w:spacing w:after="0" w:line="260" w:lineRule="exact"/>
        <w:ind w:left="180" w:firstLine="0"/>
        <w:jc w:val="both"/>
      </w:pPr>
      <w:r>
        <w:rPr>
          <w:rStyle w:val="1"/>
          <w:b/>
          <w:bCs/>
          <w:color w:val="000000"/>
          <w:lang w:eastAsia="en-US"/>
        </w:rPr>
        <w:t>They have been to the White House.</w:t>
      </w:r>
    </w:p>
    <w:p w:rsidR="00000000" w:rsidRDefault="00161EE0">
      <w:pPr>
        <w:pStyle w:val="a4"/>
        <w:shd w:val="clear" w:color="auto" w:fill="auto"/>
        <w:spacing w:after="0" w:line="682" w:lineRule="exact"/>
        <w:ind w:left="20" w:right="200" w:firstLine="0"/>
        <w:jc w:val="left"/>
      </w:pPr>
      <w:r>
        <w:rPr>
          <w:rStyle w:val="1"/>
          <w:b/>
          <w:bCs/>
          <w:color w:val="000000"/>
          <w:lang w:eastAsia="en-US"/>
        </w:rPr>
        <w:t>They saw a library with remarkable furniture. They visited long Island.</w:t>
      </w:r>
    </w:p>
    <w:p w:rsidR="00000000" w:rsidRDefault="00161EE0">
      <w:pPr>
        <w:pStyle w:val="a4"/>
        <w:shd w:val="clear" w:color="auto" w:fill="auto"/>
        <w:spacing w:after="997" w:line="682" w:lineRule="exact"/>
        <w:ind w:left="20" w:right="200" w:firstLine="0"/>
        <w:jc w:val="left"/>
      </w:pPr>
      <w:r>
        <w:rPr>
          <w:rStyle w:val="1"/>
          <w:b/>
          <w:bCs/>
          <w:color w:val="000000"/>
          <w:lang w:eastAsia="en-US"/>
        </w:rPr>
        <w:lastRenderedPageBreak/>
        <w:t>They learnt much about the first settlements. They heard about Christopher Columbus.</w:t>
      </w:r>
    </w:p>
    <w:p w:rsidR="00000000" w:rsidRDefault="00161EE0">
      <w:pPr>
        <w:pStyle w:val="10"/>
        <w:shd w:val="clear" w:color="auto" w:fill="auto"/>
        <w:spacing w:after="851" w:line="260" w:lineRule="exact"/>
        <w:ind w:left="3680"/>
        <w:jc w:val="left"/>
      </w:pPr>
      <w:r>
        <w:rPr>
          <w:rStyle w:val="aa"/>
          <w:b/>
          <w:bCs/>
          <w:color w:val="000000"/>
          <w:lang w:val="en-US" w:eastAsia="en-US"/>
        </w:rPr>
        <w:t>Make up sentences</w:t>
      </w:r>
    </w:p>
    <w:p w:rsidR="00000000" w:rsidRDefault="00161EE0">
      <w:pPr>
        <w:pStyle w:val="a4"/>
        <w:numPr>
          <w:ilvl w:val="0"/>
          <w:numId w:val="11"/>
        </w:numPr>
        <w:shd w:val="clear" w:color="auto" w:fill="auto"/>
        <w:tabs>
          <w:tab w:val="left" w:pos="732"/>
        </w:tabs>
        <w:spacing w:after="0" w:line="485" w:lineRule="exact"/>
        <w:ind w:left="380" w:firstLine="0"/>
        <w:jc w:val="both"/>
      </w:pPr>
      <w:r>
        <w:rPr>
          <w:rStyle w:val="1"/>
          <w:b/>
          <w:bCs/>
          <w:color w:val="000000"/>
          <w:lang w:eastAsia="en-US"/>
        </w:rPr>
        <w:t>Of, people, most, work, the, governmen</w:t>
      </w:r>
      <w:r>
        <w:rPr>
          <w:rStyle w:val="1"/>
          <w:b/>
          <w:bCs/>
          <w:color w:val="000000"/>
          <w:lang w:eastAsia="en-US"/>
        </w:rPr>
        <w:t>t, for, the.</w:t>
      </w:r>
    </w:p>
    <w:p w:rsidR="00000000" w:rsidRDefault="00161EE0">
      <w:pPr>
        <w:pStyle w:val="a4"/>
        <w:numPr>
          <w:ilvl w:val="0"/>
          <w:numId w:val="11"/>
        </w:numPr>
        <w:shd w:val="clear" w:color="auto" w:fill="auto"/>
        <w:tabs>
          <w:tab w:val="left" w:pos="732"/>
        </w:tabs>
        <w:spacing w:after="0" w:line="485" w:lineRule="exact"/>
        <w:ind w:left="380" w:firstLine="0"/>
        <w:jc w:val="both"/>
      </w:pPr>
      <w:r>
        <w:rPr>
          <w:rStyle w:val="1"/>
          <w:b/>
          <w:bCs/>
          <w:color w:val="000000"/>
          <w:lang w:eastAsia="en-US"/>
        </w:rPr>
        <w:t>Have, about, we, Columbus, heard, also.</w:t>
      </w:r>
    </w:p>
    <w:p w:rsidR="00000000" w:rsidRDefault="00161EE0">
      <w:pPr>
        <w:pStyle w:val="a4"/>
        <w:numPr>
          <w:ilvl w:val="0"/>
          <w:numId w:val="11"/>
        </w:numPr>
        <w:shd w:val="clear" w:color="auto" w:fill="auto"/>
        <w:tabs>
          <w:tab w:val="left" w:pos="732"/>
        </w:tabs>
        <w:spacing w:after="0" w:line="485" w:lineRule="exact"/>
        <w:ind w:left="380" w:firstLine="0"/>
        <w:jc w:val="both"/>
      </w:pPr>
      <w:r>
        <w:rPr>
          <w:rStyle w:val="1"/>
          <w:b/>
          <w:bCs/>
          <w:color w:val="000000"/>
          <w:lang w:eastAsia="en-US"/>
        </w:rPr>
        <w:t>Places, are, relaxing, there, many, for.</w:t>
      </w:r>
    </w:p>
    <w:p w:rsidR="00000000" w:rsidRDefault="00161EE0">
      <w:pPr>
        <w:pStyle w:val="a4"/>
        <w:numPr>
          <w:ilvl w:val="0"/>
          <w:numId w:val="11"/>
        </w:numPr>
        <w:shd w:val="clear" w:color="auto" w:fill="auto"/>
        <w:tabs>
          <w:tab w:val="left" w:pos="732"/>
        </w:tabs>
        <w:spacing w:after="1020" w:line="485" w:lineRule="exact"/>
        <w:ind w:left="380" w:firstLine="0"/>
        <w:jc w:val="both"/>
      </w:pPr>
      <w:r>
        <w:rPr>
          <w:rStyle w:val="1"/>
          <w:b/>
          <w:bCs/>
          <w:color w:val="000000"/>
          <w:lang w:eastAsia="en-US"/>
        </w:rPr>
        <w:t>Can, everything, want, buy, we, shops, the, in.</w:t>
      </w:r>
    </w:p>
    <w:p w:rsidR="00000000" w:rsidRDefault="00161EE0">
      <w:pPr>
        <w:pStyle w:val="a4"/>
        <w:shd w:val="clear" w:color="auto" w:fill="auto"/>
        <w:spacing w:after="681" w:line="260" w:lineRule="exact"/>
        <w:ind w:left="3680" w:firstLine="0"/>
        <w:jc w:val="left"/>
      </w:pPr>
      <w:r>
        <w:rPr>
          <w:color w:val="000000"/>
          <w:u w:val="single"/>
          <w:lang w:eastAsia="en-US"/>
        </w:rPr>
        <w:t>Answer questions</w:t>
      </w:r>
    </w:p>
    <w:p w:rsidR="00000000" w:rsidRDefault="00161EE0">
      <w:pPr>
        <w:pStyle w:val="a4"/>
        <w:shd w:val="clear" w:color="auto" w:fill="auto"/>
        <w:spacing w:after="0" w:line="686" w:lineRule="exact"/>
        <w:ind w:left="20" w:firstLine="0"/>
        <w:jc w:val="left"/>
      </w:pPr>
      <w:r>
        <w:rPr>
          <w:rStyle w:val="1"/>
          <w:b/>
          <w:bCs/>
          <w:color w:val="000000"/>
          <w:lang w:eastAsia="en-US"/>
        </w:rPr>
        <w:t>About what is noc</w:t>
      </w:r>
      <w:r>
        <w:rPr>
          <w:rStyle w:val="1"/>
          <w:b/>
          <w:bCs/>
          <w:color w:val="000000"/>
          <w:lang w:val="ru-RU"/>
        </w:rPr>
        <w:t xml:space="preserve">к </w:t>
      </w:r>
      <w:r>
        <w:rPr>
          <w:rStyle w:val="1"/>
          <w:b/>
          <w:bCs/>
          <w:color w:val="000000"/>
          <w:lang w:eastAsia="en-US"/>
        </w:rPr>
        <w:t>writing to Mike?</w:t>
      </w:r>
    </w:p>
    <w:p w:rsidR="00000000" w:rsidRDefault="00161EE0">
      <w:pPr>
        <w:pStyle w:val="a4"/>
        <w:shd w:val="clear" w:color="auto" w:fill="auto"/>
        <w:spacing w:after="0" w:line="686" w:lineRule="exact"/>
        <w:ind w:left="20" w:firstLine="0"/>
        <w:jc w:val="left"/>
      </w:pPr>
      <w:r>
        <w:rPr>
          <w:rStyle w:val="1"/>
          <w:b/>
          <w:bCs/>
          <w:color w:val="000000"/>
          <w:lang w:eastAsia="en-US"/>
        </w:rPr>
        <w:t>What made him be amazed?</w:t>
      </w:r>
    </w:p>
    <w:p w:rsidR="00000000" w:rsidRDefault="00161EE0">
      <w:pPr>
        <w:pStyle w:val="10"/>
        <w:shd w:val="clear" w:color="auto" w:fill="auto"/>
        <w:spacing w:after="1661" w:line="686" w:lineRule="exact"/>
        <w:ind w:left="20" w:right="200"/>
        <w:jc w:val="left"/>
      </w:pPr>
      <w:r>
        <w:rPr>
          <w:rStyle w:val="a6"/>
          <w:b/>
          <w:bCs/>
          <w:color w:val="000000"/>
          <w:lang w:val="en-US" w:eastAsia="en-US"/>
        </w:rPr>
        <w:t>Their friends were their</w:t>
      </w:r>
      <w:r>
        <w:rPr>
          <w:rStyle w:val="a6"/>
          <w:b/>
          <w:bCs/>
          <w:color w:val="000000"/>
          <w:lang w:val="en-US" w:eastAsia="en-US"/>
        </w:rPr>
        <w:t xml:space="preserve"> acquaintances, weren’t they? What did the host do for the tourists?</w:t>
      </w:r>
    </w:p>
    <w:p w:rsidR="00000000" w:rsidRDefault="00161EE0">
      <w:pPr>
        <w:pStyle w:val="10"/>
        <w:shd w:val="clear" w:color="auto" w:fill="auto"/>
        <w:spacing w:line="260" w:lineRule="exact"/>
        <w:ind w:left="20"/>
        <w:jc w:val="left"/>
        <w:sectPr w:rsidR="00000000">
          <w:pgSz w:w="16838" w:h="23810"/>
          <w:pgMar w:top="4369" w:right="4892" w:bottom="4398" w:left="4069" w:header="0" w:footer="3" w:gutter="0"/>
          <w:cols w:space="720"/>
          <w:noEndnote/>
          <w:docGrid w:linePitch="360"/>
        </w:sectPr>
      </w:pPr>
      <w:r>
        <w:rPr>
          <w:rStyle w:val="a6"/>
          <w:b/>
          <w:bCs/>
          <w:color w:val="000000"/>
          <w:lang w:val="en-US" w:eastAsia="en-US"/>
        </w:rPr>
        <w:t>Do you supposed he’s made good pictures of the places of interest?</w:t>
      </w:r>
    </w:p>
    <w:p w:rsidR="00000000" w:rsidRDefault="00161EE0">
      <w:pPr>
        <w:pStyle w:val="a4"/>
        <w:shd w:val="clear" w:color="auto" w:fill="auto"/>
        <w:spacing w:after="469" w:line="691" w:lineRule="exact"/>
        <w:ind w:right="120" w:firstLine="0"/>
      </w:pPr>
      <w:r>
        <w:rPr>
          <w:rStyle w:val="1"/>
          <w:b/>
          <w:bCs/>
          <w:color w:val="000000"/>
          <w:lang w:eastAsia="en-US"/>
        </w:rPr>
        <w:lastRenderedPageBreak/>
        <w:t>A letter from London Dear Alice!</w:t>
      </w:r>
    </w:p>
    <w:p w:rsidR="00000000" w:rsidRDefault="00161EE0">
      <w:pPr>
        <w:rPr>
          <w:color w:val="auto"/>
          <w:lang w:eastAsia="ru-RU"/>
        </w:rPr>
      </w:pPr>
    </w:p>
    <w:p w:rsidR="00000000" w:rsidRDefault="00161EE0">
      <w:pPr>
        <w:pStyle w:val="a4"/>
        <w:shd w:val="clear" w:color="auto" w:fill="auto"/>
        <w:spacing w:after="120" w:line="494" w:lineRule="exact"/>
        <w:ind w:left="40" w:right="20" w:firstLine="320"/>
        <w:jc w:val="both"/>
      </w:pPr>
      <w:r>
        <w:rPr>
          <w:rStyle w:val="1"/>
          <w:b/>
          <w:bCs/>
          <w:color w:val="000000"/>
          <w:lang w:eastAsia="en-US"/>
        </w:rPr>
        <w:t xml:space="preserve">Hi. I (stay) in London with my friend, Jess. She lives near </w:t>
      </w:r>
      <w:r>
        <w:rPr>
          <w:rStyle w:val="1"/>
          <w:b/>
          <w:bCs/>
          <w:color w:val="000000"/>
          <w:lang w:eastAsia="en-US"/>
        </w:rPr>
        <w:t>Hyde Park. I (be) here since Saturday. I (go) to madam Tussaud’s on Monday. When I (enter) the Chamber of Horrors I (scream).</w:t>
      </w:r>
    </w:p>
    <w:p w:rsidR="00000000" w:rsidRDefault="00161EE0">
      <w:pPr>
        <w:pStyle w:val="a4"/>
        <w:shd w:val="clear" w:color="auto" w:fill="auto"/>
        <w:tabs>
          <w:tab w:val="center" w:pos="2661"/>
        </w:tabs>
        <w:spacing w:after="0" w:line="494" w:lineRule="exact"/>
        <w:ind w:left="40" w:right="20" w:firstLine="320"/>
        <w:jc w:val="both"/>
      </w:pPr>
      <w:r>
        <w:rPr>
          <w:rStyle w:val="1"/>
          <w:b/>
          <w:bCs/>
          <w:color w:val="000000"/>
          <w:lang w:eastAsia="en-US"/>
        </w:rPr>
        <w:lastRenderedPageBreak/>
        <w:t>Yesterday Jess and me (to go) shopping. I (want) to buy some souvenirs. But while I (pay) for a T-shirt . Luckily I (spend) nearly</w:t>
      </w:r>
      <w:r>
        <w:rPr>
          <w:rStyle w:val="1"/>
          <w:b/>
          <w:bCs/>
          <w:color w:val="000000"/>
          <w:lang w:eastAsia="en-US"/>
        </w:rPr>
        <w:t xml:space="preserve"> all the money.</w:t>
      </w:r>
    </w:p>
    <w:p w:rsidR="00000000" w:rsidRDefault="00161EE0">
      <w:pPr>
        <w:rPr>
          <w:color w:val="auto"/>
          <w:lang w:eastAsia="ru-RU"/>
        </w:rPr>
      </w:pPr>
    </w:p>
    <w:p w:rsidR="00000000" w:rsidRDefault="00161EE0">
      <w:pPr>
        <w:pStyle w:val="a4"/>
        <w:shd w:val="clear" w:color="auto" w:fill="auto"/>
        <w:spacing w:after="296" w:line="480" w:lineRule="exact"/>
        <w:ind w:left="40" w:right="20" w:firstLine="320"/>
        <w:jc w:val="both"/>
      </w:pPr>
      <w:r>
        <w:rPr>
          <w:rStyle w:val="1"/>
          <w:b/>
          <w:bCs/>
          <w:color w:val="000000"/>
          <w:lang w:eastAsia="en-US"/>
        </w:rPr>
        <w:t>board trip down the Thames. I (go) on a boat trip tomorrow. Jess keep me company.</w:t>
      </w:r>
    </w:p>
    <w:p w:rsidR="00000000" w:rsidRDefault="00161EE0">
      <w:pPr>
        <w:pStyle w:val="a4"/>
        <w:shd w:val="clear" w:color="auto" w:fill="auto"/>
        <w:spacing w:after="352" w:line="260" w:lineRule="exact"/>
        <w:ind w:left="40" w:firstLine="0"/>
        <w:jc w:val="left"/>
      </w:pPr>
      <w:r>
        <w:rPr>
          <w:rStyle w:val="1"/>
          <w:b/>
          <w:bCs/>
          <w:color w:val="000000"/>
          <w:lang w:eastAsia="en-US"/>
        </w:rPr>
        <w:t>l (be) back in a week, so I (call) you then.</w:t>
      </w:r>
    </w:p>
    <w:p w:rsidR="00000000" w:rsidRDefault="00161EE0">
      <w:pPr>
        <w:pStyle w:val="a4"/>
        <w:shd w:val="clear" w:color="auto" w:fill="auto"/>
        <w:spacing w:after="0" w:line="260" w:lineRule="exact"/>
        <w:ind w:right="20" w:firstLine="0"/>
        <w:jc w:val="right"/>
        <w:sectPr w:rsidR="00000000">
          <w:type w:val="continuous"/>
          <w:pgSz w:w="16838" w:h="23810"/>
          <w:pgMar w:top="4431" w:right="3859" w:bottom="4402" w:left="3542" w:header="0" w:footer="3" w:gutter="0"/>
          <w:cols w:space="720"/>
          <w:noEndnote/>
          <w:docGrid w:linePitch="360"/>
        </w:sectPr>
      </w:pPr>
      <w:r>
        <w:rPr>
          <w:rStyle w:val="1"/>
          <w:b/>
          <w:bCs/>
          <w:color w:val="000000"/>
          <w:lang w:eastAsia="en-US"/>
        </w:rPr>
        <w:t>Love, Ann</w:t>
      </w:r>
    </w:p>
    <w:p w:rsidR="00000000" w:rsidRDefault="00161EE0">
      <w:pPr>
        <w:pStyle w:val="a4"/>
        <w:shd w:val="clear" w:color="auto" w:fill="auto"/>
        <w:spacing w:after="181" w:line="260" w:lineRule="exact"/>
        <w:ind w:left="3900" w:firstLine="0"/>
        <w:jc w:val="left"/>
      </w:pPr>
      <w:r>
        <w:rPr>
          <w:rStyle w:val="1"/>
          <w:b/>
          <w:bCs/>
          <w:color w:val="000000"/>
          <w:lang w:val="ru-RU"/>
        </w:rPr>
        <w:lastRenderedPageBreak/>
        <w:t xml:space="preserve"> </w:t>
      </w:r>
      <w:r>
        <w:rPr>
          <w:color w:val="000000"/>
          <w:u w:val="single"/>
          <w:lang w:eastAsia="en-US"/>
        </w:rPr>
        <w:t>British Museum</w:t>
      </w:r>
    </w:p>
    <w:p w:rsidR="00000000" w:rsidRDefault="00161EE0">
      <w:pPr>
        <w:pStyle w:val="a4"/>
        <w:shd w:val="clear" w:color="auto" w:fill="auto"/>
        <w:spacing w:after="0" w:line="480" w:lineRule="exact"/>
        <w:ind w:right="520" w:firstLine="0"/>
        <w:jc w:val="right"/>
      </w:pPr>
      <w:r>
        <w:rPr>
          <w:rStyle w:val="1"/>
          <w:b/>
          <w:bCs/>
          <w:color w:val="000000"/>
          <w:lang w:eastAsia="en-US"/>
        </w:rPr>
        <w:t xml:space="preserve"> The great museum is</w:t>
      </w:r>
      <w:r>
        <w:rPr>
          <w:strike/>
          <w:color w:val="000000"/>
          <w:lang w:eastAsia="en-US"/>
        </w:rPr>
        <w:t xml:space="preserve"> T</w:t>
      </w:r>
      <w:r>
        <w:rPr>
          <w:rStyle w:val="1"/>
          <w:b/>
          <w:bCs/>
          <w:color w:val="000000"/>
          <w:lang w:eastAsia="en-US"/>
        </w:rPr>
        <w:t>a</w:t>
      </w:r>
      <w:r>
        <w:rPr>
          <w:strike/>
          <w:color w:val="000000"/>
          <w:lang w:eastAsia="en-US"/>
        </w:rPr>
        <w:t>te G</w:t>
      </w:r>
      <w:r>
        <w:rPr>
          <w:rStyle w:val="1"/>
          <w:b/>
          <w:bCs/>
          <w:color w:val="000000"/>
          <w:lang w:eastAsia="en-US"/>
        </w:rPr>
        <w:t>allery. There are here modern</w:t>
      </w:r>
      <w:r>
        <w:rPr>
          <w:rStyle w:val="1"/>
          <w:b/>
          <w:bCs/>
          <w:color w:val="000000"/>
          <w:lang w:eastAsia="en-US"/>
        </w:rPr>
        <w:t xml:space="preserve"> sculptures of French painters. We can see also the Victoria and Albert Museum in Brampton road. It is</w:t>
      </w:r>
    </w:p>
    <w:p w:rsidR="00000000" w:rsidRDefault="00161EE0">
      <w:pPr>
        <w:pStyle w:val="a4"/>
        <w:shd w:val="clear" w:color="auto" w:fill="auto"/>
        <w:spacing w:after="0" w:line="480" w:lineRule="exact"/>
        <w:ind w:right="520" w:firstLine="0"/>
        <w:jc w:val="right"/>
      </w:pPr>
      <w:r>
        <w:rPr>
          <w:rStyle w:val="1"/>
          <w:b/>
          <w:bCs/>
          <w:color w:val="000000"/>
          <w:lang w:eastAsia="en-US"/>
        </w:rPr>
        <w:t>an outstanding collection of art of all countries. The National Galler has the best</w:t>
      </w:r>
    </w:p>
    <w:p w:rsidR="00000000" w:rsidRDefault="00161EE0">
      <w:pPr>
        <w:rPr>
          <w:color w:val="auto"/>
          <w:lang w:eastAsia="ru-RU"/>
        </w:rPr>
      </w:pPr>
    </w:p>
    <w:p w:rsidR="00000000" w:rsidRDefault="00161EE0">
      <w:pPr>
        <w:pStyle w:val="a4"/>
        <w:shd w:val="clear" w:color="auto" w:fill="auto"/>
        <w:spacing w:after="0" w:line="490" w:lineRule="exact"/>
        <w:ind w:right="520" w:firstLine="0"/>
        <w:jc w:val="right"/>
      </w:pPr>
      <w:r>
        <w:rPr>
          <w:rStyle w:val="1"/>
          <w:b/>
          <w:bCs/>
          <w:color w:val="000000"/>
          <w:lang w:eastAsia="en-US"/>
        </w:rPr>
        <w:t xml:space="preserve">picture collection of arts in the world. It </w:t>
      </w:r>
      <w:r>
        <w:rPr>
          <w:rStyle w:val="Batang"/>
          <w:b w:val="0"/>
          <w:bCs w:val="0"/>
          <w:color w:val="000000"/>
          <w:lang w:eastAsia="en-US"/>
        </w:rPr>
        <w:t>has</w:t>
      </w:r>
      <w:r>
        <w:rPr>
          <w:rStyle w:val="1"/>
          <w:b/>
          <w:bCs/>
          <w:color w:val="000000"/>
          <w:lang w:eastAsia="en-US"/>
        </w:rPr>
        <w:t xml:space="preserve"> a valuable display of the English pintings by J. Gurner, J. Gainsborough, Constable. There are also great treasures</w:t>
      </w:r>
    </w:p>
    <w:p w:rsidR="00000000" w:rsidRDefault="00161EE0">
      <w:pPr>
        <w:pStyle w:val="a4"/>
        <w:shd w:val="clear" w:color="auto" w:fill="auto"/>
        <w:spacing w:after="111" w:line="260" w:lineRule="exact"/>
        <w:ind w:left="600" w:firstLine="0"/>
        <w:jc w:val="left"/>
      </w:pPr>
      <w:r>
        <w:rPr>
          <w:rStyle w:val="1"/>
          <w:b/>
          <w:bCs/>
          <w:color w:val="000000"/>
          <w:lang w:eastAsia="en-US"/>
        </w:rPr>
        <w:t>in private collections all over the world.</w:t>
      </w:r>
      <w:bookmarkStart w:id="3" w:name="bookmark13"/>
      <w:bookmarkEnd w:id="3"/>
    </w:p>
    <w:p w:rsidR="00000000" w:rsidRDefault="00161EE0">
      <w:pPr>
        <w:rPr>
          <w:color w:val="auto"/>
          <w:lang w:eastAsia="ru-RU"/>
        </w:rPr>
      </w:pPr>
    </w:p>
    <w:p w:rsidR="00000000" w:rsidRDefault="00161EE0">
      <w:pPr>
        <w:pStyle w:val="a4"/>
        <w:shd w:val="clear" w:color="auto" w:fill="auto"/>
        <w:spacing w:after="1026" w:line="260" w:lineRule="exact"/>
        <w:ind w:right="80" w:firstLine="0"/>
      </w:pPr>
      <w:r>
        <w:rPr>
          <w:color w:val="000000"/>
          <w:u w:val="single"/>
          <w:lang w:eastAsia="en-US"/>
        </w:rPr>
        <w:t>Vocabulary</w:t>
      </w:r>
    </w:p>
    <w:p w:rsidR="00000000" w:rsidRDefault="00161EE0">
      <w:pPr>
        <w:pStyle w:val="a4"/>
        <w:shd w:val="clear" w:color="auto" w:fill="auto"/>
        <w:spacing w:after="0" w:line="260" w:lineRule="exact"/>
        <w:ind w:left="600" w:firstLine="0"/>
        <w:jc w:val="left"/>
        <w:sectPr w:rsidR="00000000">
          <w:type w:val="continuous"/>
          <w:pgSz w:w="16838" w:h="23810"/>
          <w:pgMar w:top="4445" w:right="3136" w:bottom="12626" w:left="3170" w:header="0" w:footer="3" w:gutter="0"/>
          <w:cols w:space="720"/>
          <w:noEndnote/>
          <w:docGrid w:linePitch="360"/>
        </w:sectPr>
      </w:pPr>
      <w:r>
        <w:rPr>
          <w:rStyle w:val="1"/>
          <w:b/>
          <w:bCs/>
          <w:color w:val="000000"/>
          <w:lang w:eastAsia="en-US"/>
        </w:rPr>
        <w:t xml:space="preserve">Modem - </w:t>
      </w:r>
      <w:r>
        <w:rPr>
          <w:rStyle w:val="1"/>
          <w:b/>
          <w:bCs/>
          <w:color w:val="000000"/>
          <w:lang w:val="ru-RU"/>
        </w:rPr>
        <w:t>современный</w:t>
      </w:r>
    </w:p>
    <w:p w:rsidR="00000000" w:rsidRDefault="00161EE0">
      <w:pPr>
        <w:pStyle w:val="a4"/>
        <w:shd w:val="clear" w:color="auto" w:fill="auto"/>
        <w:spacing w:after="1976" w:line="682" w:lineRule="exact"/>
        <w:ind w:left="20" w:right="260" w:firstLine="0"/>
        <w:jc w:val="left"/>
      </w:pPr>
      <w:r>
        <w:rPr>
          <w:rStyle w:val="1"/>
          <w:b/>
          <w:bCs/>
          <w:color w:val="000000"/>
          <w:lang w:eastAsia="en-US"/>
        </w:rPr>
        <w:lastRenderedPageBreak/>
        <w:t xml:space="preserve">Sculpture - </w:t>
      </w:r>
      <w:r>
        <w:rPr>
          <w:rStyle w:val="1"/>
          <w:b/>
          <w:bCs/>
          <w:color w:val="000000"/>
          <w:lang w:val="ru-RU"/>
        </w:rPr>
        <w:t>скуль</w:t>
      </w:r>
      <w:r>
        <w:rPr>
          <w:rStyle w:val="1"/>
          <w:b/>
          <w:bCs/>
          <w:color w:val="000000"/>
          <w:lang w:val="ru-RU"/>
        </w:rPr>
        <w:t xml:space="preserve">птура </w:t>
      </w:r>
      <w:r>
        <w:rPr>
          <w:rStyle w:val="1"/>
          <w:b/>
          <w:bCs/>
          <w:color w:val="000000"/>
          <w:lang w:eastAsia="en-US"/>
        </w:rPr>
        <w:t xml:space="preserve">Outstanding - </w:t>
      </w:r>
      <w:r>
        <w:rPr>
          <w:rStyle w:val="1"/>
          <w:b/>
          <w:bCs/>
          <w:color w:val="000000"/>
          <w:lang w:val="ru-RU"/>
        </w:rPr>
        <w:t xml:space="preserve">выдающийся </w:t>
      </w:r>
      <w:r>
        <w:rPr>
          <w:rStyle w:val="1"/>
          <w:b/>
          <w:bCs/>
          <w:color w:val="000000"/>
          <w:lang w:eastAsia="en-US"/>
        </w:rPr>
        <w:t xml:space="preserve">Art - </w:t>
      </w:r>
      <w:r>
        <w:rPr>
          <w:rStyle w:val="1"/>
          <w:b/>
          <w:bCs/>
          <w:color w:val="000000"/>
          <w:lang w:val="ru-RU"/>
        </w:rPr>
        <w:t xml:space="preserve">искусство </w:t>
      </w:r>
      <w:r>
        <w:rPr>
          <w:rStyle w:val="1"/>
          <w:b/>
          <w:bCs/>
          <w:color w:val="000000"/>
          <w:lang w:eastAsia="en-US"/>
        </w:rPr>
        <w:t xml:space="preserve">Valuable - </w:t>
      </w:r>
      <w:r>
        <w:rPr>
          <w:rStyle w:val="1"/>
          <w:b/>
          <w:bCs/>
          <w:color w:val="000000"/>
          <w:lang w:val="ru-RU"/>
        </w:rPr>
        <w:t xml:space="preserve">ценный </w:t>
      </w:r>
      <w:r>
        <w:rPr>
          <w:rStyle w:val="1"/>
          <w:b/>
          <w:bCs/>
          <w:color w:val="000000"/>
          <w:lang w:eastAsia="en-US"/>
        </w:rPr>
        <w:t xml:space="preserve">Treasures - </w:t>
      </w:r>
      <w:r>
        <w:rPr>
          <w:rStyle w:val="1"/>
          <w:b/>
          <w:bCs/>
          <w:color w:val="000000"/>
          <w:lang w:val="ru-RU"/>
        </w:rPr>
        <w:t>богатства</w:t>
      </w:r>
    </w:p>
    <w:p w:rsidR="00000000" w:rsidRDefault="00161EE0">
      <w:pPr>
        <w:pStyle w:val="a4"/>
        <w:shd w:val="clear" w:color="auto" w:fill="auto"/>
        <w:spacing w:after="0" w:line="686" w:lineRule="exact"/>
        <w:ind w:left="20" w:right="260" w:firstLine="0"/>
        <w:jc w:val="left"/>
      </w:pPr>
      <w:r>
        <w:rPr>
          <w:rStyle w:val="1"/>
          <w:b/>
          <w:bCs/>
          <w:color w:val="000000"/>
          <w:lang w:eastAsia="en-US"/>
        </w:rPr>
        <w:t xml:space="preserve">Valuable - precious </w:t>
      </w:r>
      <w:r>
        <w:rPr>
          <w:rStyle w:val="1"/>
          <w:b/>
          <w:bCs/>
          <w:color w:val="000000"/>
          <w:lang w:eastAsia="en-US"/>
        </w:rPr>
        <w:lastRenderedPageBreak/>
        <w:t>Outstanding - prominent Great - famous</w:t>
      </w:r>
    </w:p>
    <w:p w:rsidR="00000000" w:rsidRDefault="00161EE0">
      <w:pPr>
        <w:pStyle w:val="10"/>
        <w:shd w:val="clear" w:color="auto" w:fill="auto"/>
        <w:spacing w:line="260" w:lineRule="exact"/>
        <w:ind w:left="20"/>
        <w:jc w:val="left"/>
        <w:sectPr w:rsidR="00000000">
          <w:type w:val="continuous"/>
          <w:pgSz w:w="16838" w:h="23810"/>
          <w:pgMar w:top="7311" w:right="8986" w:bottom="8468" w:left="4349" w:header="0" w:footer="3" w:gutter="0"/>
          <w:cols w:space="720"/>
          <w:noEndnote/>
          <w:docGrid w:linePitch="360"/>
        </w:sectPr>
      </w:pPr>
      <w:r>
        <w:rPr>
          <w:rStyle w:val="a6"/>
          <w:b/>
          <w:bCs/>
          <w:color w:val="000000"/>
          <w:lang w:val="en-US" w:eastAsia="en-US"/>
        </w:rPr>
        <w:t>Treasures - riches</w:t>
      </w:r>
    </w:p>
    <w:p w:rsidR="00000000" w:rsidRDefault="00161EE0">
      <w:pPr>
        <w:pStyle w:val="a4"/>
        <w:shd w:val="clear" w:color="auto" w:fill="auto"/>
        <w:spacing w:after="831" w:line="260" w:lineRule="exact"/>
        <w:ind w:left="4020" w:firstLine="0"/>
        <w:jc w:val="left"/>
      </w:pPr>
      <w:r>
        <w:rPr>
          <w:color w:val="000000"/>
          <w:u w:val="single"/>
          <w:lang w:eastAsia="en-US"/>
        </w:rPr>
        <w:lastRenderedPageBreak/>
        <w:t>Ideal School</w:t>
      </w:r>
    </w:p>
    <w:p w:rsidR="00000000" w:rsidRDefault="00161EE0">
      <w:pPr>
        <w:rPr>
          <w:color w:val="auto"/>
          <w:lang w:eastAsia="ru-RU"/>
        </w:rPr>
      </w:pPr>
    </w:p>
    <w:p w:rsidR="00000000" w:rsidRDefault="00161EE0">
      <w:pPr>
        <w:pStyle w:val="a4"/>
        <w:shd w:val="clear" w:color="auto" w:fill="auto"/>
        <w:spacing w:after="182" w:line="260" w:lineRule="exact"/>
        <w:ind w:left="40" w:firstLine="320"/>
        <w:jc w:val="left"/>
      </w:pPr>
      <w:r>
        <w:rPr>
          <w:rStyle w:val="1"/>
          <w:b/>
          <w:bCs/>
          <w:color w:val="000000"/>
          <w:lang w:eastAsia="en-US"/>
        </w:rPr>
        <w:t>I go to school. My ideal</w:t>
      </w:r>
      <w:r>
        <w:rPr>
          <w:rStyle w:val="1"/>
          <w:b/>
          <w:bCs/>
          <w:color w:val="000000"/>
          <w:lang w:eastAsia="en-US"/>
        </w:rPr>
        <w:t xml:space="preserve"> school would be near a park. It would have computers</w:t>
      </w:r>
    </w:p>
    <w:p w:rsidR="00000000" w:rsidRDefault="00161EE0">
      <w:pPr>
        <w:pStyle w:val="a4"/>
        <w:shd w:val="clear" w:color="auto" w:fill="auto"/>
        <w:spacing w:after="0" w:line="260" w:lineRule="exact"/>
        <w:ind w:left="40" w:firstLine="0"/>
        <w:jc w:val="left"/>
      </w:pPr>
      <w:r>
        <w:rPr>
          <w:rStyle w:val="1"/>
          <w:b/>
          <w:bCs/>
          <w:color w:val="000000"/>
          <w:lang w:eastAsia="en-US"/>
        </w:rPr>
        <w:t>and a music studio. Students would study all the usual subjects and also there</w:t>
      </w:r>
    </w:p>
    <w:p w:rsidR="00000000" w:rsidRDefault="00161EE0">
      <w:pPr>
        <w:rPr>
          <w:color w:val="auto"/>
          <w:lang w:eastAsia="ru-RU"/>
        </w:rPr>
      </w:pPr>
    </w:p>
    <w:p w:rsidR="00000000" w:rsidRDefault="00161EE0">
      <w:pPr>
        <w:pStyle w:val="a4"/>
        <w:shd w:val="clear" w:color="auto" w:fill="auto"/>
        <w:spacing w:after="0" w:line="485" w:lineRule="exact"/>
        <w:ind w:left="40" w:right="300" w:firstLine="0"/>
        <w:jc w:val="left"/>
      </w:pPr>
      <w:r>
        <w:rPr>
          <w:rStyle w:val="1"/>
          <w:b/>
          <w:bCs/>
          <w:color w:val="000000"/>
          <w:lang w:eastAsia="en-US"/>
        </w:rPr>
        <w:t xml:space="preserve">would driving lessons, cookery, self-defense. In addition the students would have time to do homeork. There would be many </w:t>
      </w:r>
      <w:r>
        <w:rPr>
          <w:rStyle w:val="1"/>
          <w:b/>
          <w:bCs/>
          <w:color w:val="000000"/>
          <w:lang w:eastAsia="en-US"/>
        </w:rPr>
        <w:t>after school clubs: chess, drama,  photography, sports. And of course there would be trips to museums, art galleries.</w:t>
      </w:r>
    </w:p>
    <w:p w:rsidR="00000000" w:rsidRDefault="00161EE0">
      <w:pPr>
        <w:pStyle w:val="a4"/>
        <w:shd w:val="clear" w:color="auto" w:fill="auto"/>
        <w:spacing w:after="840" w:line="485" w:lineRule="exact"/>
        <w:ind w:left="40" w:firstLine="0"/>
        <w:jc w:val="left"/>
      </w:pPr>
      <w:r>
        <w:rPr>
          <w:rStyle w:val="1"/>
          <w:b/>
          <w:bCs/>
          <w:color w:val="000000"/>
          <w:lang w:eastAsia="en-US"/>
        </w:rPr>
        <w:t>It’s certainly an ideal school where I would like to go.</w:t>
      </w:r>
    </w:p>
    <w:p w:rsidR="00000000" w:rsidRDefault="00161EE0">
      <w:pPr>
        <w:pStyle w:val="a4"/>
        <w:shd w:val="clear" w:color="auto" w:fill="auto"/>
        <w:spacing w:after="1020" w:line="485" w:lineRule="exact"/>
        <w:ind w:left="40" w:right="300" w:firstLine="320"/>
        <w:jc w:val="left"/>
      </w:pPr>
      <w:r>
        <w:rPr>
          <w:rStyle w:val="1"/>
          <w:b/>
          <w:bCs/>
          <w:color w:val="000000"/>
          <w:lang w:val="ru-RU"/>
        </w:rPr>
        <w:t xml:space="preserve">На доске написан этот текст </w:t>
      </w:r>
      <w:r>
        <w:rPr>
          <w:strike/>
          <w:color w:val="000000"/>
          <w:lang w:val="ru-RU"/>
        </w:rPr>
        <w:t>и слов</w:t>
      </w:r>
      <w:r>
        <w:rPr>
          <w:rStyle w:val="1"/>
          <w:b/>
          <w:bCs/>
          <w:color w:val="000000"/>
          <w:lang w:val="ru-RU"/>
        </w:rPr>
        <w:t>а. Учащиеся читают слова за учителем Предложени</w:t>
      </w:r>
      <w:r>
        <w:rPr>
          <w:rStyle w:val="1"/>
          <w:b/>
          <w:bCs/>
          <w:color w:val="000000"/>
          <w:lang w:val="ru-RU"/>
        </w:rPr>
        <w:t>е за предложением стираются.Дети пишут под диктовку текст</w:t>
      </w:r>
    </w:p>
    <w:p w:rsidR="00000000" w:rsidRDefault="00161EE0">
      <w:pPr>
        <w:pStyle w:val="a4"/>
        <w:shd w:val="clear" w:color="auto" w:fill="auto"/>
        <w:spacing w:after="198" w:line="260" w:lineRule="exact"/>
        <w:ind w:left="40" w:firstLine="0"/>
        <w:jc w:val="left"/>
      </w:pPr>
      <w:r>
        <w:rPr>
          <w:rStyle w:val="1"/>
          <w:b/>
          <w:bCs/>
          <w:color w:val="000000"/>
          <w:lang w:eastAsia="en-US"/>
        </w:rPr>
        <w:lastRenderedPageBreak/>
        <w:t xml:space="preserve">Driving lesson - </w:t>
      </w:r>
      <w:r>
        <w:rPr>
          <w:rStyle w:val="1"/>
          <w:b/>
          <w:bCs/>
          <w:color w:val="000000"/>
          <w:lang w:val="ru-RU"/>
        </w:rPr>
        <w:t>уроки вождения автомобиля</w:t>
      </w:r>
    </w:p>
    <w:p w:rsidR="00000000" w:rsidRDefault="00161EE0">
      <w:pPr>
        <w:rPr>
          <w:color w:val="auto"/>
          <w:lang w:eastAsia="ru-RU"/>
        </w:rPr>
      </w:pPr>
    </w:p>
    <w:p w:rsidR="00000000" w:rsidRDefault="00161EE0">
      <w:pPr>
        <w:pStyle w:val="a4"/>
        <w:shd w:val="clear" w:color="auto" w:fill="auto"/>
        <w:spacing w:after="0" w:line="682" w:lineRule="exact"/>
        <w:ind w:left="40" w:right="6840" w:firstLine="0"/>
        <w:jc w:val="both"/>
      </w:pPr>
      <w:r>
        <w:rPr>
          <w:rStyle w:val="1"/>
          <w:b/>
          <w:bCs/>
          <w:color w:val="000000"/>
          <w:lang w:eastAsia="en-US"/>
        </w:rPr>
        <w:t xml:space="preserve">Self-defence - </w:t>
      </w:r>
      <w:r>
        <w:rPr>
          <w:rStyle w:val="1"/>
          <w:b/>
          <w:bCs/>
          <w:color w:val="000000"/>
          <w:lang w:val="ru-RU"/>
        </w:rPr>
        <w:t xml:space="preserve">самооборона </w:t>
      </w:r>
      <w:r>
        <w:rPr>
          <w:rStyle w:val="1"/>
          <w:b/>
          <w:bCs/>
          <w:color w:val="000000"/>
          <w:lang w:eastAsia="en-US"/>
        </w:rPr>
        <w:t xml:space="preserve">In addition - </w:t>
      </w:r>
      <w:r>
        <w:rPr>
          <w:rStyle w:val="1"/>
          <w:b/>
          <w:bCs/>
          <w:color w:val="000000"/>
          <w:lang w:val="ru-RU"/>
        </w:rPr>
        <w:t xml:space="preserve">в дополнении </w:t>
      </w:r>
      <w:r>
        <w:rPr>
          <w:rStyle w:val="1"/>
          <w:b/>
          <w:bCs/>
          <w:color w:val="000000"/>
          <w:lang w:eastAsia="en-US"/>
        </w:rPr>
        <w:t xml:space="preserve">Art galleries - </w:t>
      </w:r>
      <w:r>
        <w:rPr>
          <w:rStyle w:val="1"/>
          <w:b/>
          <w:bCs/>
          <w:color w:val="000000"/>
          <w:lang w:val="ru-RU"/>
        </w:rPr>
        <w:t>картинные галереи</w:t>
      </w:r>
    </w:p>
    <w:p w:rsidR="00000000" w:rsidRDefault="00161EE0">
      <w:pPr>
        <w:rPr>
          <w:color w:val="auto"/>
          <w:lang w:eastAsia="ru-RU"/>
        </w:rPr>
      </w:pPr>
    </w:p>
    <w:p w:rsidR="00000000" w:rsidRDefault="00161EE0">
      <w:pPr>
        <w:rPr>
          <w:color w:val="auto"/>
          <w:lang w:eastAsia="ru-RU"/>
        </w:rPr>
      </w:pPr>
    </w:p>
    <w:p w:rsidR="00000000" w:rsidRDefault="00161EE0">
      <w:pPr>
        <w:pStyle w:val="a4"/>
        <w:shd w:val="clear" w:color="auto" w:fill="auto"/>
        <w:spacing w:after="0" w:line="475" w:lineRule="exact"/>
        <w:ind w:left="20" w:right="600" w:firstLine="380"/>
        <w:jc w:val="left"/>
      </w:pPr>
      <w:r>
        <w:rPr>
          <w:rStyle w:val="1"/>
          <w:b/>
          <w:bCs/>
          <w:color w:val="000000"/>
          <w:lang w:val="ru-RU"/>
        </w:rPr>
        <w:t>Учитель обращает внимание кружковцев на лексику (хоровая, индиви</w:t>
      </w:r>
      <w:r>
        <w:rPr>
          <w:rStyle w:val="1"/>
          <w:b/>
          <w:bCs/>
          <w:color w:val="000000"/>
          <w:lang w:val="ru-RU"/>
        </w:rPr>
        <w:t xml:space="preserve">дуальная работа). </w:t>
      </w:r>
    </w:p>
    <w:p w:rsidR="00000000" w:rsidRDefault="00161EE0">
      <w:pPr>
        <w:rPr>
          <w:color w:val="auto"/>
          <w:lang w:eastAsia="ru-RU"/>
        </w:rPr>
      </w:pPr>
    </w:p>
    <w:p w:rsidR="00000000" w:rsidRDefault="00161EE0">
      <w:pPr>
        <w:pStyle w:val="a9"/>
        <w:shd w:val="clear" w:color="auto" w:fill="auto"/>
        <w:tabs>
          <w:tab w:val="right" w:pos="6524"/>
        </w:tabs>
        <w:spacing w:after="365" w:line="341" w:lineRule="exact"/>
        <w:ind w:left="20"/>
      </w:pPr>
      <w:r>
        <w:fldChar w:fldCharType="begin"/>
      </w:r>
      <w:r>
        <w:instrText xml:space="preserve"> TOC \o "1-5" \h \z </w:instrText>
      </w:r>
      <w:r>
        <w:fldChar w:fldCharType="separate"/>
      </w:r>
      <w:r>
        <w:rPr>
          <w:rStyle w:val="a8"/>
          <w:b/>
          <w:bCs/>
          <w:color w:val="000000"/>
          <w:lang w:eastAsia="en-US"/>
        </w:rPr>
        <w:t>Can we call our school ideal?</w:t>
      </w:r>
      <w:r>
        <w:rPr>
          <w:rStyle w:val="a8"/>
          <w:b/>
          <w:bCs/>
          <w:color w:val="000000"/>
          <w:lang w:eastAsia="en-US"/>
        </w:rPr>
        <w:tab/>
      </w:r>
    </w:p>
    <w:p w:rsidR="00000000" w:rsidRDefault="00161EE0">
      <w:pPr>
        <w:pStyle w:val="a9"/>
        <w:shd w:val="clear" w:color="auto" w:fill="auto"/>
        <w:tabs>
          <w:tab w:val="right" w:pos="9195"/>
        </w:tabs>
        <w:spacing w:after="170" w:line="260" w:lineRule="exact"/>
        <w:ind w:left="20"/>
      </w:pPr>
      <w:r>
        <w:rPr>
          <w:rStyle w:val="a8"/>
          <w:b/>
          <w:bCs/>
          <w:color w:val="000000"/>
          <w:lang w:eastAsia="en-US"/>
        </w:rPr>
        <w:t>Are there computers in all studies?</w:t>
      </w:r>
      <w:r>
        <w:rPr>
          <w:rStyle w:val="a8"/>
          <w:b/>
          <w:bCs/>
          <w:color w:val="000000"/>
          <w:lang w:eastAsia="en-US"/>
        </w:rPr>
        <w:tab/>
      </w:r>
    </w:p>
    <w:p w:rsidR="00000000" w:rsidRDefault="00161EE0">
      <w:pPr>
        <w:rPr>
          <w:color w:val="auto"/>
          <w:lang w:eastAsia="ru-RU"/>
        </w:rPr>
      </w:pPr>
    </w:p>
    <w:p w:rsidR="00000000" w:rsidRDefault="00161EE0">
      <w:pPr>
        <w:pStyle w:val="a9"/>
        <w:shd w:val="clear" w:color="auto" w:fill="auto"/>
        <w:tabs>
          <w:tab w:val="left" w:leader="hyphen" w:pos="5905"/>
          <w:tab w:val="left" w:leader="hyphen" w:pos="7018"/>
          <w:tab w:val="left" w:leader="hyphen" w:pos="7671"/>
        </w:tabs>
        <w:spacing w:after="424" w:line="260" w:lineRule="exact"/>
        <w:ind w:left="20"/>
      </w:pPr>
      <w:r>
        <w:rPr>
          <w:rStyle w:val="a8"/>
          <w:b/>
          <w:bCs/>
          <w:color w:val="000000"/>
          <w:lang w:eastAsia="en-US"/>
        </w:rPr>
        <w:t xml:space="preserve">Why hasn’t our school got driving lessons? </w:t>
      </w:r>
    </w:p>
    <w:p w:rsidR="00000000" w:rsidRDefault="00161EE0">
      <w:pPr>
        <w:pStyle w:val="a9"/>
        <w:shd w:val="clear" w:color="auto" w:fill="auto"/>
        <w:tabs>
          <w:tab w:val="left" w:pos="5606"/>
          <w:tab w:val="right" w:pos="9195"/>
        </w:tabs>
        <w:spacing w:after="266" w:line="260" w:lineRule="exact"/>
        <w:ind w:left="20"/>
      </w:pPr>
      <w:r>
        <w:rPr>
          <w:rStyle w:val="a8"/>
          <w:b/>
          <w:bCs/>
          <w:color w:val="000000"/>
          <w:lang w:eastAsia="en-US"/>
        </w:rPr>
        <w:t>What clubs are there in our school?</w:t>
      </w:r>
      <w:r>
        <w:rPr>
          <w:rStyle w:val="a8"/>
          <w:b/>
          <w:bCs/>
          <w:color w:val="000000"/>
          <w:lang w:eastAsia="en-US"/>
        </w:rPr>
        <w:tab/>
      </w:r>
    </w:p>
    <w:p w:rsidR="00000000" w:rsidRDefault="00161EE0">
      <w:pPr>
        <w:rPr>
          <w:color w:val="auto"/>
          <w:lang w:eastAsia="ru-RU"/>
        </w:rPr>
      </w:pPr>
    </w:p>
    <w:p w:rsidR="00000000" w:rsidRDefault="00161EE0">
      <w:pPr>
        <w:pStyle w:val="a9"/>
        <w:shd w:val="clear" w:color="auto" w:fill="auto"/>
        <w:tabs>
          <w:tab w:val="right" w:pos="6524"/>
        </w:tabs>
        <w:spacing w:line="260" w:lineRule="exact"/>
        <w:ind w:left="20"/>
      </w:pPr>
      <w:r>
        <w:rPr>
          <w:rStyle w:val="a8"/>
          <w:b/>
          <w:bCs/>
          <w:color w:val="000000"/>
          <w:lang w:eastAsia="en-US"/>
        </w:rPr>
        <w:t>Have you made trips to other countries?</w:t>
      </w:r>
      <w:r>
        <w:rPr>
          <w:rStyle w:val="a8"/>
          <w:b/>
          <w:bCs/>
          <w:color w:val="000000"/>
          <w:lang w:eastAsia="en-US"/>
        </w:rPr>
        <w:tab/>
      </w:r>
    </w:p>
    <w:p w:rsidR="00000000" w:rsidRDefault="00161EE0">
      <w:pPr>
        <w:pStyle w:val="a9"/>
        <w:shd w:val="clear" w:color="auto" w:fill="auto"/>
        <w:tabs>
          <w:tab w:val="right" w:pos="6524"/>
        </w:tabs>
        <w:spacing w:after="459" w:line="260" w:lineRule="exact"/>
        <w:ind w:left="20"/>
      </w:pPr>
      <w:r>
        <w:rPr>
          <w:rStyle w:val="a8"/>
          <w:b/>
          <w:bCs/>
          <w:color w:val="000000"/>
          <w:lang w:eastAsia="en-US"/>
        </w:rPr>
        <w:t>What have you sun in the</w:t>
      </w:r>
      <w:r>
        <w:rPr>
          <w:rStyle w:val="a8"/>
          <w:b/>
          <w:bCs/>
          <w:color w:val="000000"/>
          <w:lang w:eastAsia="en-US"/>
        </w:rPr>
        <w:t xml:space="preserve"> art galleries?</w:t>
      </w:r>
    </w:p>
    <w:p w:rsidR="00000000" w:rsidRDefault="00161EE0">
      <w:pPr>
        <w:rPr>
          <w:color w:val="auto"/>
          <w:lang w:eastAsia="ru-RU"/>
        </w:rPr>
      </w:pPr>
      <w:r>
        <w:rPr>
          <w:rFonts w:ascii="Times New Roman" w:hAnsi="Times New Roman" w:cs="Times New Roman"/>
          <w:b/>
          <w:bCs/>
          <w:color w:val="auto"/>
          <w:sz w:val="26"/>
          <w:szCs w:val="26"/>
          <w:lang w:eastAsia="ru-RU"/>
        </w:rPr>
        <w:fldChar w:fldCharType="end"/>
      </w:r>
    </w:p>
    <w:p w:rsidR="00000000" w:rsidRDefault="00161EE0">
      <w:pPr>
        <w:rPr>
          <w:color w:val="auto"/>
          <w:lang w:eastAsia="ru-RU"/>
        </w:rPr>
      </w:pPr>
    </w:p>
    <w:p w:rsidR="00000000" w:rsidRDefault="00161EE0">
      <w:pPr>
        <w:rPr>
          <w:color w:val="auto"/>
          <w:lang w:eastAsia="ru-RU"/>
        </w:rPr>
      </w:pPr>
    </w:p>
    <w:p w:rsidR="00000000" w:rsidRDefault="00161EE0">
      <w:pPr>
        <w:pStyle w:val="a4"/>
        <w:shd w:val="clear" w:color="auto" w:fill="auto"/>
        <w:tabs>
          <w:tab w:val="left" w:leader="hyphen" w:pos="8502"/>
          <w:tab w:val="left" w:leader="hyphen" w:pos="9342"/>
        </w:tabs>
        <w:spacing w:after="182" w:line="260" w:lineRule="exact"/>
        <w:ind w:left="20" w:firstLine="0"/>
        <w:jc w:val="both"/>
      </w:pPr>
      <w:r>
        <w:rPr>
          <w:rStyle w:val="1"/>
          <w:b/>
          <w:bCs/>
          <w:color w:val="000000"/>
          <w:lang w:eastAsia="en-US"/>
        </w:rPr>
        <w:t>Our host gave us advice about the main places of interest because</w:t>
      </w:r>
      <w:r>
        <w:rPr>
          <w:rStyle w:val="1"/>
          <w:b/>
          <w:bCs/>
          <w:color w:val="000000"/>
          <w:lang w:eastAsia="en-US"/>
        </w:rPr>
        <w:tab/>
      </w:r>
    </w:p>
    <w:p w:rsidR="00000000" w:rsidRDefault="00161EE0">
      <w:pPr>
        <w:pStyle w:val="a4"/>
        <w:numPr>
          <w:ilvl w:val="0"/>
          <w:numId w:val="12"/>
        </w:numPr>
        <w:shd w:val="clear" w:color="auto" w:fill="auto"/>
        <w:tabs>
          <w:tab w:val="left" w:pos="745"/>
        </w:tabs>
        <w:spacing w:after="0" w:line="485" w:lineRule="exact"/>
        <w:ind w:left="400" w:firstLine="0"/>
        <w:jc w:val="both"/>
      </w:pPr>
      <w:r>
        <w:rPr>
          <w:rStyle w:val="1"/>
          <w:b/>
          <w:bCs/>
          <w:color w:val="000000"/>
          <w:lang w:eastAsia="en-US"/>
        </w:rPr>
        <w:t>There are many interesting places not worth seeing them.</w:t>
      </w:r>
    </w:p>
    <w:p w:rsidR="00000000" w:rsidRDefault="00161EE0">
      <w:pPr>
        <w:pStyle w:val="a4"/>
        <w:numPr>
          <w:ilvl w:val="0"/>
          <w:numId w:val="12"/>
        </w:numPr>
        <w:shd w:val="clear" w:color="auto" w:fill="auto"/>
        <w:tabs>
          <w:tab w:val="left" w:pos="745"/>
        </w:tabs>
        <w:spacing w:after="0" w:line="485" w:lineRule="exact"/>
        <w:ind w:left="400" w:firstLine="0"/>
        <w:jc w:val="both"/>
      </w:pPr>
      <w:r>
        <w:rPr>
          <w:rStyle w:val="1"/>
          <w:b/>
          <w:bCs/>
          <w:color w:val="000000"/>
          <w:lang w:eastAsia="en-US"/>
        </w:rPr>
        <w:t>There are stories connected with the main places.</w:t>
      </w:r>
    </w:p>
    <w:p w:rsidR="00000000" w:rsidRDefault="00161EE0">
      <w:pPr>
        <w:pStyle w:val="a4"/>
        <w:numPr>
          <w:ilvl w:val="0"/>
          <w:numId w:val="12"/>
        </w:numPr>
        <w:shd w:val="clear" w:color="auto" w:fill="auto"/>
        <w:tabs>
          <w:tab w:val="left" w:pos="745"/>
          <w:tab w:val="left" w:pos="6606"/>
          <w:tab w:val="right" w:pos="9195"/>
          <w:tab w:val="left" w:pos="9342"/>
        </w:tabs>
        <w:spacing w:after="648" w:line="485" w:lineRule="exact"/>
        <w:ind w:left="400" w:firstLine="0"/>
        <w:jc w:val="both"/>
      </w:pPr>
      <w:r>
        <w:rPr>
          <w:rStyle w:val="1"/>
          <w:b/>
          <w:bCs/>
          <w:color w:val="000000"/>
          <w:lang w:eastAsia="en-US"/>
        </w:rPr>
        <w:t>The places of interest are not far</w:t>
      </w:r>
      <w:r>
        <w:rPr>
          <w:rStyle w:val="1"/>
          <w:b/>
          <w:bCs/>
          <w:color w:val="000000"/>
          <w:lang w:eastAsia="en-US"/>
        </w:rPr>
        <w:tab/>
      </w:r>
    </w:p>
    <w:p w:rsidR="00000000" w:rsidRDefault="00161EE0">
      <w:pPr>
        <w:rPr>
          <w:color w:val="auto"/>
          <w:lang w:eastAsia="ru-RU"/>
        </w:rPr>
      </w:pPr>
    </w:p>
    <w:p w:rsidR="00000000" w:rsidRDefault="00161EE0">
      <w:pPr>
        <w:pStyle w:val="a4"/>
        <w:shd w:val="clear" w:color="auto" w:fill="auto"/>
        <w:spacing w:after="366" w:line="260" w:lineRule="exact"/>
        <w:ind w:left="20" w:firstLine="0"/>
        <w:jc w:val="both"/>
      </w:pPr>
      <w:r>
        <w:rPr>
          <w:rStyle w:val="1"/>
          <w:b/>
          <w:bCs/>
          <w:color w:val="000000"/>
          <w:lang w:eastAsia="en-US"/>
        </w:rPr>
        <w:t xml:space="preserve">We saw the </w:t>
      </w:r>
      <w:r>
        <w:rPr>
          <w:rStyle w:val="1"/>
          <w:b/>
          <w:bCs/>
          <w:color w:val="000000"/>
          <w:lang w:eastAsia="en-US"/>
        </w:rPr>
        <w:t>library because</w:t>
      </w:r>
    </w:p>
    <w:p w:rsidR="00000000" w:rsidRDefault="00161EE0">
      <w:pPr>
        <w:pStyle w:val="a4"/>
        <w:numPr>
          <w:ilvl w:val="0"/>
          <w:numId w:val="13"/>
        </w:numPr>
        <w:shd w:val="clear" w:color="auto" w:fill="auto"/>
        <w:tabs>
          <w:tab w:val="left" w:pos="745"/>
          <w:tab w:val="left" w:pos="5606"/>
        </w:tabs>
        <w:spacing w:after="266" w:line="260" w:lineRule="exact"/>
        <w:ind w:left="400" w:firstLine="0"/>
        <w:jc w:val="both"/>
      </w:pPr>
      <w:r>
        <w:rPr>
          <w:rStyle w:val="1"/>
          <w:b/>
          <w:bCs/>
          <w:color w:val="000000"/>
          <w:lang w:eastAsia="en-US"/>
        </w:rPr>
        <w:t>It different from our Lenin library</w:t>
      </w:r>
      <w:r>
        <w:rPr>
          <w:rStyle w:val="1"/>
          <w:b/>
          <w:bCs/>
          <w:color w:val="000000"/>
          <w:lang w:eastAsia="en-US"/>
        </w:rPr>
        <w:tab/>
      </w:r>
    </w:p>
    <w:p w:rsidR="00000000" w:rsidRDefault="00161EE0">
      <w:pPr>
        <w:pStyle w:val="a9"/>
        <w:numPr>
          <w:ilvl w:val="0"/>
          <w:numId w:val="13"/>
        </w:numPr>
        <w:shd w:val="clear" w:color="auto" w:fill="auto"/>
        <w:tabs>
          <w:tab w:val="left" w:pos="745"/>
          <w:tab w:val="right" w:pos="9589"/>
        </w:tabs>
        <w:spacing w:line="134" w:lineRule="exact"/>
        <w:ind w:left="400"/>
      </w:pPr>
      <w:r>
        <w:fldChar w:fldCharType="begin"/>
      </w:r>
      <w:r>
        <w:instrText xml:space="preserve"> TOC \o "1-5" \h \z </w:instrText>
      </w:r>
      <w:r>
        <w:fldChar w:fldCharType="separate"/>
      </w:r>
      <w:r>
        <w:rPr>
          <w:rStyle w:val="a8"/>
          <w:b/>
          <w:bCs/>
          <w:color w:val="000000"/>
          <w:lang w:eastAsia="en-US"/>
        </w:rPr>
        <w:t xml:space="preserve">It has got a lot of interesting information </w:t>
      </w:r>
    </w:p>
    <w:p w:rsidR="00000000" w:rsidRDefault="00161EE0">
      <w:pPr>
        <w:pStyle w:val="a9"/>
        <w:numPr>
          <w:ilvl w:val="0"/>
          <w:numId w:val="13"/>
        </w:numPr>
        <w:shd w:val="clear" w:color="auto" w:fill="auto"/>
        <w:tabs>
          <w:tab w:val="left" w:pos="745"/>
          <w:tab w:val="center" w:pos="7634"/>
        </w:tabs>
        <w:spacing w:after="512" w:line="260" w:lineRule="exact"/>
        <w:ind w:left="400"/>
      </w:pPr>
      <w:r>
        <w:rPr>
          <w:rStyle w:val="a8"/>
          <w:b/>
          <w:bCs/>
          <w:color w:val="000000"/>
          <w:lang w:eastAsia="en-US"/>
        </w:rPr>
        <w:t>The service is on the high level</w:t>
      </w:r>
      <w:r>
        <w:rPr>
          <w:rStyle w:val="a8"/>
          <w:b/>
          <w:bCs/>
          <w:color w:val="000000"/>
          <w:lang w:eastAsia="en-US"/>
        </w:rPr>
        <w:tab/>
      </w:r>
    </w:p>
    <w:p w:rsidR="00000000" w:rsidRDefault="00161EE0">
      <w:pPr>
        <w:rPr>
          <w:color w:val="auto"/>
          <w:lang w:eastAsia="ru-RU"/>
        </w:rPr>
      </w:pPr>
      <w:r>
        <w:fldChar w:fldCharType="end"/>
      </w:r>
    </w:p>
    <w:p w:rsidR="00000000" w:rsidRDefault="00161EE0">
      <w:pPr>
        <w:rPr>
          <w:color w:val="auto"/>
          <w:lang w:eastAsia="ru-RU"/>
        </w:rPr>
        <w:sectPr w:rsidR="00000000">
          <w:type w:val="continuous"/>
          <w:pgSz w:w="16838" w:h="23810"/>
          <w:pgMar w:top="3797" w:right="3280" w:bottom="3874" w:left="3386" w:header="0" w:footer="3" w:gutter="0"/>
          <w:cols w:space="720"/>
          <w:noEndnote/>
          <w:docGrid w:linePitch="360"/>
        </w:sectPr>
      </w:pPr>
    </w:p>
    <w:p w:rsidR="00000000" w:rsidRDefault="00161EE0">
      <w:pPr>
        <w:pStyle w:val="a4"/>
        <w:shd w:val="clear" w:color="auto" w:fill="auto"/>
        <w:spacing w:after="186" w:line="260" w:lineRule="exact"/>
        <w:ind w:left="20" w:firstLine="0"/>
        <w:jc w:val="both"/>
      </w:pPr>
      <w:r>
        <w:rPr>
          <w:rStyle w:val="1"/>
          <w:b/>
          <w:bCs/>
          <w:color w:val="000000"/>
          <w:lang w:eastAsia="en-US"/>
        </w:rPr>
        <w:lastRenderedPageBreak/>
        <w:t>Task:</w:t>
      </w:r>
    </w:p>
    <w:p w:rsidR="00000000" w:rsidRDefault="00161EE0">
      <w:pPr>
        <w:pStyle w:val="a4"/>
        <w:numPr>
          <w:ilvl w:val="0"/>
          <w:numId w:val="14"/>
        </w:numPr>
        <w:shd w:val="clear" w:color="auto" w:fill="auto"/>
        <w:tabs>
          <w:tab w:val="left" w:pos="729"/>
        </w:tabs>
        <w:spacing w:after="0" w:line="480" w:lineRule="exact"/>
        <w:ind w:left="380" w:firstLine="0"/>
        <w:jc w:val="both"/>
      </w:pPr>
      <w:r>
        <w:rPr>
          <w:rStyle w:val="1"/>
          <w:b/>
          <w:bCs/>
          <w:color w:val="000000"/>
          <w:lang w:eastAsia="en-US"/>
        </w:rPr>
        <w:t>Read the text</w:t>
      </w:r>
    </w:p>
    <w:p w:rsidR="00000000" w:rsidRDefault="00161EE0">
      <w:pPr>
        <w:pStyle w:val="a4"/>
        <w:numPr>
          <w:ilvl w:val="0"/>
          <w:numId w:val="14"/>
        </w:numPr>
        <w:shd w:val="clear" w:color="auto" w:fill="auto"/>
        <w:tabs>
          <w:tab w:val="left" w:pos="729"/>
        </w:tabs>
        <w:spacing w:after="0" w:line="480" w:lineRule="exact"/>
        <w:ind w:left="380" w:firstLine="0"/>
        <w:jc w:val="both"/>
      </w:pPr>
      <w:r>
        <w:rPr>
          <w:rStyle w:val="1"/>
          <w:b/>
          <w:bCs/>
          <w:color w:val="000000"/>
          <w:lang w:eastAsia="en-US"/>
        </w:rPr>
        <w:lastRenderedPageBreak/>
        <w:t>Write out the main sentences</w:t>
      </w:r>
    </w:p>
    <w:p w:rsidR="00000000" w:rsidRDefault="00161EE0">
      <w:pPr>
        <w:pStyle w:val="a4"/>
        <w:numPr>
          <w:ilvl w:val="0"/>
          <w:numId w:val="14"/>
        </w:numPr>
        <w:shd w:val="clear" w:color="auto" w:fill="auto"/>
        <w:tabs>
          <w:tab w:val="left" w:pos="729"/>
        </w:tabs>
        <w:spacing w:after="675" w:line="480" w:lineRule="exact"/>
        <w:ind w:left="380" w:firstLine="0"/>
        <w:jc w:val="both"/>
      </w:pPr>
      <w:r>
        <w:rPr>
          <w:rStyle w:val="1"/>
          <w:b/>
          <w:bCs/>
          <w:color w:val="000000"/>
          <w:lang w:eastAsia="en-US"/>
        </w:rPr>
        <w:t>Flake the task</w:t>
      </w:r>
    </w:p>
    <w:p w:rsidR="00000000" w:rsidRDefault="00161EE0">
      <w:pPr>
        <w:pStyle w:val="10"/>
        <w:shd w:val="clear" w:color="auto" w:fill="auto"/>
        <w:spacing w:line="686" w:lineRule="exact"/>
        <w:ind w:left="20" w:right="2640"/>
      </w:pPr>
      <w:r>
        <w:rPr>
          <w:rStyle w:val="a6"/>
          <w:b/>
          <w:bCs/>
          <w:color w:val="000000"/>
          <w:lang w:val="en-US" w:eastAsia="en-US"/>
        </w:rPr>
        <w:t xml:space="preserve">Battle - </w:t>
      </w:r>
      <w:r>
        <w:rPr>
          <w:rStyle w:val="a6"/>
          <w:b/>
          <w:bCs/>
          <w:color w:val="000000"/>
        </w:rPr>
        <w:t xml:space="preserve">битва </w:t>
      </w:r>
      <w:r>
        <w:rPr>
          <w:rStyle w:val="a6"/>
          <w:b/>
          <w:bCs/>
          <w:color w:val="000000"/>
          <w:lang w:val="en-US" w:eastAsia="en-US"/>
        </w:rPr>
        <w:t>Ar</w:t>
      </w:r>
      <w:r>
        <w:rPr>
          <w:rStyle w:val="Batang0"/>
          <w:b w:val="0"/>
          <w:bCs w:val="0"/>
          <w:color w:val="000000"/>
          <w:lang w:val="en-US" w:eastAsia="en-US"/>
        </w:rPr>
        <w:t>mies</w:t>
      </w:r>
      <w:r>
        <w:rPr>
          <w:rStyle w:val="a6"/>
          <w:b/>
          <w:bCs/>
          <w:color w:val="000000"/>
          <w:lang w:val="en-US" w:eastAsia="en-US"/>
        </w:rPr>
        <w:t xml:space="preserve"> - </w:t>
      </w:r>
      <w:r>
        <w:rPr>
          <w:rStyle w:val="a6"/>
          <w:b/>
          <w:bCs/>
          <w:color w:val="000000"/>
        </w:rPr>
        <w:t xml:space="preserve">армия </w:t>
      </w:r>
      <w:r>
        <w:rPr>
          <w:rStyle w:val="a6"/>
          <w:b/>
          <w:bCs/>
          <w:color w:val="000000"/>
          <w:lang w:val="en-US" w:eastAsia="en-US"/>
        </w:rPr>
        <w:t xml:space="preserve">Event - </w:t>
      </w:r>
      <w:r>
        <w:rPr>
          <w:rStyle w:val="a6"/>
          <w:b/>
          <w:bCs/>
          <w:color w:val="000000"/>
        </w:rPr>
        <w:t>событие</w:t>
      </w:r>
    </w:p>
    <w:p w:rsidR="00000000" w:rsidRDefault="00161EE0">
      <w:pPr>
        <w:pStyle w:val="a4"/>
        <w:shd w:val="clear" w:color="auto" w:fill="auto"/>
        <w:spacing w:after="997" w:line="682" w:lineRule="exact"/>
        <w:ind w:left="20" w:right="1220" w:firstLine="0"/>
        <w:jc w:val="left"/>
      </w:pPr>
      <w:r>
        <w:rPr>
          <w:rStyle w:val="1"/>
          <w:b/>
          <w:bCs/>
          <w:color w:val="000000"/>
          <w:lang w:eastAsia="en-US"/>
        </w:rPr>
        <w:t xml:space="preserve">Took place - </w:t>
      </w:r>
      <w:r>
        <w:rPr>
          <w:rStyle w:val="1"/>
          <w:b/>
          <w:bCs/>
          <w:color w:val="000000"/>
          <w:lang w:val="ru-RU"/>
        </w:rPr>
        <w:t xml:space="preserve">происходила </w:t>
      </w:r>
      <w:r>
        <w:rPr>
          <w:rStyle w:val="1"/>
          <w:b/>
          <w:bCs/>
          <w:color w:val="000000"/>
          <w:lang w:eastAsia="en-US"/>
        </w:rPr>
        <w:t xml:space="preserve">Narrow part - </w:t>
      </w:r>
      <w:r>
        <w:rPr>
          <w:rStyle w:val="1"/>
          <w:b/>
          <w:bCs/>
          <w:color w:val="000000"/>
          <w:lang w:val="ru-RU"/>
        </w:rPr>
        <w:t xml:space="preserve">узкая часть </w:t>
      </w:r>
      <w:r>
        <w:rPr>
          <w:rStyle w:val="1"/>
          <w:b/>
          <w:bCs/>
          <w:color w:val="000000"/>
          <w:lang w:eastAsia="en-US"/>
        </w:rPr>
        <w:t xml:space="preserve">Invaded </w:t>
      </w:r>
      <w:r>
        <w:rPr>
          <w:rStyle w:val="1"/>
          <w:b/>
          <w:bCs/>
          <w:color w:val="000000"/>
          <w:lang w:val="ru-RU"/>
        </w:rPr>
        <w:t>вторгаться</w:t>
      </w:r>
    </w:p>
    <w:p w:rsidR="00000000" w:rsidRDefault="00161EE0">
      <w:pPr>
        <w:pStyle w:val="10"/>
        <w:shd w:val="clear" w:color="auto" w:fill="auto"/>
        <w:spacing w:after="352" w:line="260" w:lineRule="exact"/>
        <w:ind w:left="20"/>
      </w:pPr>
      <w:r>
        <w:rPr>
          <w:rStyle w:val="aa"/>
          <w:b/>
          <w:bCs/>
          <w:color w:val="000000"/>
          <w:lang w:val="en-US" w:eastAsia="en-US"/>
        </w:rPr>
        <w:t>Europe -</w:t>
      </w:r>
      <w:r>
        <w:rPr>
          <w:rStyle w:val="a6"/>
          <w:b/>
          <w:bCs/>
          <w:color w:val="000000"/>
          <w:lang w:val="en-US" w:eastAsia="en-US"/>
        </w:rPr>
        <w:t xml:space="preserve"> fjuefeupf^</w:t>
      </w:r>
      <w:r>
        <w:rPr>
          <w:rStyle w:val="a6"/>
          <w:b/>
          <w:bCs/>
          <w:color w:val="000000"/>
        </w:rPr>
        <w:t>-Европа</w:t>
      </w:r>
    </w:p>
    <w:p w:rsidR="00000000" w:rsidRDefault="00161EE0">
      <w:pPr>
        <w:pStyle w:val="10"/>
        <w:shd w:val="clear" w:color="auto" w:fill="auto"/>
        <w:spacing w:after="16" w:line="260" w:lineRule="exact"/>
        <w:ind w:left="20"/>
      </w:pPr>
      <w:r>
        <w:rPr>
          <w:rStyle w:val="a6"/>
          <w:b/>
          <w:bCs/>
          <w:color w:val="000000"/>
          <w:lang w:val="en-US" w:eastAsia="en-US"/>
        </w:rPr>
        <w:t xml:space="preserve">Leave </w:t>
      </w:r>
      <w:r>
        <w:rPr>
          <w:rStyle w:val="a6"/>
          <w:b/>
          <w:bCs/>
          <w:color w:val="000000"/>
        </w:rPr>
        <w:t>оставить</w:t>
      </w:r>
    </w:p>
    <w:p w:rsidR="00000000" w:rsidRDefault="00161EE0">
      <w:pPr>
        <w:pStyle w:val="a4"/>
        <w:shd w:val="clear" w:color="auto" w:fill="auto"/>
        <w:spacing w:after="0" w:line="686" w:lineRule="exact"/>
        <w:ind w:right="1560" w:firstLine="0"/>
        <w:jc w:val="right"/>
      </w:pPr>
      <w:r>
        <w:rPr>
          <w:rStyle w:val="1"/>
          <w:b/>
          <w:bCs/>
          <w:color w:val="000000"/>
          <w:lang w:eastAsia="en-US"/>
        </w:rPr>
        <w:t xml:space="preserve">Found himself - </w:t>
      </w:r>
      <w:r>
        <w:rPr>
          <w:rStyle w:val="1"/>
          <w:b/>
          <w:bCs/>
          <w:color w:val="000000"/>
          <w:lang w:val="ru-RU"/>
        </w:rPr>
        <w:t>оказаля</w:t>
      </w:r>
    </w:p>
    <w:p w:rsidR="00000000" w:rsidRDefault="00161EE0">
      <w:pPr>
        <w:pStyle w:val="a4"/>
        <w:shd w:val="clear" w:color="auto" w:fill="auto"/>
        <w:spacing w:after="0" w:line="686" w:lineRule="exact"/>
        <w:ind w:left="20" w:right="1560" w:firstLine="0"/>
        <w:jc w:val="left"/>
      </w:pPr>
      <w:r>
        <w:rPr>
          <w:rStyle w:val="1"/>
          <w:b/>
          <w:bCs/>
          <w:color w:val="000000"/>
          <w:lang w:eastAsia="en-US"/>
        </w:rPr>
        <w:t xml:space="preserve">Destroyed </w:t>
      </w:r>
      <w:r>
        <w:rPr>
          <w:rStyle w:val="1"/>
          <w:b/>
          <w:bCs/>
          <w:color w:val="000000"/>
          <w:lang w:val="ru-RU"/>
        </w:rPr>
        <w:t xml:space="preserve">-разрушил </w:t>
      </w:r>
      <w:r>
        <w:rPr>
          <w:rStyle w:val="1"/>
          <w:b/>
          <w:bCs/>
          <w:color w:val="000000"/>
          <w:lang w:eastAsia="en-US"/>
        </w:rPr>
        <w:t xml:space="preserve"> Enemy—</w:t>
      </w:r>
      <w:r>
        <w:rPr>
          <w:rStyle w:val="1"/>
          <w:b/>
          <w:bCs/>
          <w:color w:val="000000"/>
          <w:lang w:val="ru-RU"/>
        </w:rPr>
        <w:t xml:space="preserve">враг </w:t>
      </w:r>
      <w:r>
        <w:rPr>
          <w:rStyle w:val="1"/>
          <w:b/>
          <w:bCs/>
          <w:color w:val="000000"/>
          <w:lang w:eastAsia="en-US"/>
        </w:rPr>
        <w:t xml:space="preserve">In honour— </w:t>
      </w:r>
      <w:r>
        <w:rPr>
          <w:rStyle w:val="1"/>
          <w:b/>
          <w:bCs/>
          <w:color w:val="000000"/>
          <w:lang w:val="ru-RU"/>
        </w:rPr>
        <w:t>в честь</w:t>
      </w:r>
    </w:p>
    <w:p w:rsidR="00000000" w:rsidRDefault="00161EE0">
      <w:pPr>
        <w:rPr>
          <w:color w:val="auto"/>
          <w:lang w:eastAsia="ru-RU"/>
        </w:rPr>
        <w:sectPr w:rsidR="00000000">
          <w:type w:val="continuous"/>
          <w:pgSz w:w="16838" w:h="23810"/>
          <w:pgMar w:top="5352" w:right="7771" w:bottom="5904" w:left="4814" w:header="0" w:footer="3" w:gutter="0"/>
          <w:cols w:space="720"/>
          <w:noEndnote/>
          <w:docGrid w:linePitch="360"/>
        </w:sectPr>
      </w:pPr>
    </w:p>
    <w:p w:rsidR="00000000" w:rsidRDefault="00161EE0">
      <w:pPr>
        <w:rPr>
          <w:color w:val="auto"/>
          <w:lang w:eastAsia="ru-RU"/>
        </w:rPr>
      </w:pPr>
      <w:r>
        <w:rPr>
          <w:noProof/>
          <w:lang w:val="ru-RU" w:eastAsia="ru-RU"/>
        </w:rPr>
        <w:lastRenderedPageBreak/>
        <mc:AlternateContent>
          <mc:Choice Requires="wps">
            <w:drawing>
              <wp:anchor distT="0" distB="217805" distL="63500" distR="63500" simplePos="0" relativeHeight="251663360" behindDoc="1" locked="0" layoutInCell="1" allowOverlap="1">
                <wp:simplePos x="0" y="0"/>
                <wp:positionH relativeFrom="margin">
                  <wp:posOffset>7620</wp:posOffset>
                </wp:positionH>
                <wp:positionV relativeFrom="margin">
                  <wp:posOffset>-1398905</wp:posOffset>
                </wp:positionV>
                <wp:extent cx="3432810" cy="4403725"/>
                <wp:effectExtent l="0" t="1270" r="0" b="3175"/>
                <wp:wrapSquare wrapText="bothSides"/>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2810" cy="440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pStyle w:val="a4"/>
                              <w:shd w:val="clear" w:color="auto" w:fill="auto"/>
                              <w:spacing w:after="488" w:line="230" w:lineRule="exact"/>
                              <w:ind w:right="160" w:firstLine="0"/>
                              <w:jc w:val="right"/>
                            </w:pPr>
                            <w:r>
                              <w:rPr>
                                <w:rStyle w:val="Exact"/>
                                <w:b/>
                                <w:bCs/>
                                <w:color w:val="000000"/>
                                <w:spacing w:val="0"/>
                                <w:lang w:eastAsia="en-US"/>
                              </w:rPr>
                              <w:t>Plan</w:t>
                            </w:r>
                          </w:p>
                          <w:p w:rsidR="00000000" w:rsidRDefault="00161EE0">
                            <w:pPr>
                              <w:pStyle w:val="a4"/>
                              <w:numPr>
                                <w:ilvl w:val="0"/>
                                <w:numId w:val="15"/>
                              </w:numPr>
                              <w:shd w:val="clear" w:color="auto" w:fill="auto"/>
                              <w:tabs>
                                <w:tab w:val="left" w:pos="1066"/>
                              </w:tabs>
                              <w:spacing w:after="0" w:line="485" w:lineRule="exact"/>
                              <w:ind w:left="740" w:firstLine="0"/>
                              <w:jc w:val="both"/>
                            </w:pPr>
                            <w:r>
                              <w:rPr>
                                <w:rStyle w:val="Exact"/>
                                <w:b/>
                                <w:bCs/>
                                <w:color w:val="000000"/>
                                <w:spacing w:val="0"/>
                                <w:lang w:eastAsia="en-US"/>
                              </w:rPr>
                              <w:t>Visiting London</w:t>
                            </w:r>
                          </w:p>
                          <w:p w:rsidR="00000000" w:rsidRDefault="00161EE0">
                            <w:pPr>
                              <w:pStyle w:val="a4"/>
                              <w:numPr>
                                <w:ilvl w:val="0"/>
                                <w:numId w:val="15"/>
                              </w:numPr>
                              <w:shd w:val="clear" w:color="auto" w:fill="auto"/>
                              <w:tabs>
                                <w:tab w:val="left" w:pos="1100"/>
                              </w:tabs>
                              <w:spacing w:after="0" w:line="485" w:lineRule="exact"/>
                              <w:ind w:left="740" w:firstLine="0"/>
                              <w:jc w:val="both"/>
                            </w:pPr>
                            <w:r>
                              <w:rPr>
                                <w:rStyle w:val="Exact"/>
                                <w:b/>
                                <w:bCs/>
                                <w:color w:val="000000"/>
                                <w:spacing w:val="0"/>
                                <w:lang w:eastAsia="en-US"/>
                              </w:rPr>
                              <w:t>The flight</w:t>
                            </w:r>
                          </w:p>
                          <w:p w:rsidR="00000000" w:rsidRDefault="00161EE0">
                            <w:pPr>
                              <w:pStyle w:val="a4"/>
                              <w:numPr>
                                <w:ilvl w:val="0"/>
                                <w:numId w:val="15"/>
                              </w:numPr>
                              <w:shd w:val="clear" w:color="auto" w:fill="auto"/>
                              <w:tabs>
                                <w:tab w:val="left" w:pos="1095"/>
                              </w:tabs>
                              <w:spacing w:after="0" w:line="485" w:lineRule="exact"/>
                              <w:ind w:left="740" w:firstLine="0"/>
                              <w:jc w:val="both"/>
                            </w:pPr>
                            <w:r>
                              <w:rPr>
                                <w:rStyle w:val="Exact"/>
                                <w:b/>
                                <w:bCs/>
                                <w:color w:val="000000"/>
                                <w:spacing w:val="0"/>
                                <w:lang w:eastAsia="en-US"/>
                              </w:rPr>
                              <w:t>A collector</w:t>
                            </w:r>
                          </w:p>
                          <w:p w:rsidR="00000000" w:rsidRDefault="00161EE0">
                            <w:pPr>
                              <w:pStyle w:val="a4"/>
                              <w:numPr>
                                <w:ilvl w:val="0"/>
                                <w:numId w:val="15"/>
                              </w:numPr>
                              <w:shd w:val="clear" w:color="auto" w:fill="auto"/>
                              <w:tabs>
                                <w:tab w:val="left" w:pos="1110"/>
                              </w:tabs>
                              <w:spacing w:after="0" w:line="485" w:lineRule="exact"/>
                              <w:ind w:left="740" w:firstLine="0"/>
                              <w:jc w:val="both"/>
                            </w:pPr>
                            <w:r>
                              <w:rPr>
                                <w:rStyle w:val="Exact"/>
                                <w:b/>
                                <w:bCs/>
                                <w:color w:val="000000"/>
                                <w:spacing w:val="0"/>
                                <w:lang w:eastAsia="en-US"/>
                              </w:rPr>
                              <w:t>Cultural places</w:t>
                            </w:r>
                          </w:p>
                          <w:p w:rsidR="00000000" w:rsidRDefault="00161EE0">
                            <w:pPr>
                              <w:pStyle w:val="a4"/>
                              <w:numPr>
                                <w:ilvl w:val="0"/>
                                <w:numId w:val="15"/>
                              </w:numPr>
                              <w:shd w:val="clear" w:color="auto" w:fill="auto"/>
                              <w:tabs>
                                <w:tab w:val="left" w:pos="1095"/>
                              </w:tabs>
                              <w:spacing w:after="0" w:line="485" w:lineRule="exact"/>
                              <w:ind w:left="740" w:firstLine="0"/>
                              <w:jc w:val="both"/>
                            </w:pPr>
                            <w:r>
                              <w:rPr>
                                <w:rStyle w:val="Exact"/>
                                <w:b/>
                                <w:bCs/>
                                <w:color w:val="000000"/>
                                <w:spacing w:val="0"/>
                                <w:lang w:eastAsia="en-US"/>
                              </w:rPr>
                              <w:t>Taking pictures</w:t>
                            </w:r>
                          </w:p>
                          <w:p w:rsidR="00000000" w:rsidRDefault="00161EE0">
                            <w:pPr>
                              <w:pStyle w:val="a4"/>
                              <w:numPr>
                                <w:ilvl w:val="0"/>
                                <w:numId w:val="15"/>
                              </w:numPr>
                              <w:shd w:val="clear" w:color="auto" w:fill="auto"/>
                              <w:tabs>
                                <w:tab w:val="left" w:pos="1095"/>
                              </w:tabs>
                              <w:spacing w:after="0" w:line="485" w:lineRule="exact"/>
                              <w:ind w:left="740" w:firstLine="0"/>
                              <w:jc w:val="both"/>
                            </w:pPr>
                            <w:r>
                              <w:rPr>
                                <w:rStyle w:val="Exact"/>
                                <w:b/>
                                <w:bCs/>
                                <w:color w:val="000000"/>
                                <w:spacing w:val="0"/>
                                <w:lang w:eastAsia="en-US"/>
                              </w:rPr>
                              <w:t>Darting words</w:t>
                            </w:r>
                          </w:p>
                          <w:p w:rsidR="00000000" w:rsidRDefault="00161EE0">
                            <w:pPr>
                              <w:rPr>
                                <w:color w:val="auto"/>
                                <w:lang w:eastAsia="ru-RU"/>
                              </w:rPr>
                            </w:pPr>
                          </w:p>
                          <w:p w:rsidR="00000000" w:rsidRDefault="00161EE0">
                            <w:pPr>
                              <w:pStyle w:val="a4"/>
                              <w:shd w:val="clear" w:color="auto" w:fill="auto"/>
                              <w:spacing w:after="747" w:line="230" w:lineRule="exact"/>
                              <w:ind w:right="160" w:firstLine="0"/>
                              <w:jc w:val="right"/>
                            </w:pPr>
                            <w:r>
                              <w:rPr>
                                <w:rStyle w:val="Exact"/>
                                <w:b/>
                                <w:bCs/>
                                <w:color w:val="000000"/>
                                <w:spacing w:val="0"/>
                                <w:lang w:eastAsia="en-US"/>
                              </w:rPr>
                              <w:t>Task: Write the contents of the letter in brief.</w:t>
                            </w:r>
                          </w:p>
                          <w:p w:rsidR="00000000" w:rsidRDefault="00161EE0">
                            <w:pPr>
                              <w:pStyle w:val="a4"/>
                              <w:shd w:val="clear" w:color="auto" w:fill="auto"/>
                              <w:spacing w:after="0" w:line="686" w:lineRule="exact"/>
                              <w:ind w:left="4180" w:right="160" w:firstLine="0"/>
                              <w:jc w:val="both"/>
                            </w:pPr>
                            <w:r>
                              <w:rPr>
                                <w:rStyle w:val="Exact1"/>
                                <w:b/>
                                <w:bCs/>
                                <w:color w:val="000000"/>
                                <w:spacing w:val="0"/>
                                <w:lang w:eastAsia="en-US"/>
                              </w:rPr>
                              <w:t>A letter</w:t>
                            </w:r>
                            <w:r>
                              <w:rPr>
                                <w:rStyle w:val="Exact"/>
                                <w:b/>
                                <w:bCs/>
                                <w:color w:val="000000"/>
                                <w:spacing w:val="0"/>
                                <w:lang w:eastAsia="en-US"/>
                              </w:rPr>
                              <w:t xml:space="preserve"> Dear Lena!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margin-left:.6pt;margin-top:-110.15pt;width:270.3pt;height:346.75pt;z-index:-251653120;visibility:visible;mso-wrap-style:square;mso-width-percent:0;mso-height-percent:0;mso-wrap-distance-left:5pt;mso-wrap-distance-top:0;mso-wrap-distance-right:5pt;mso-wrap-distance-bottom:17.15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3NDrwIAALE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" filled="f" stroked="f">
                <v:textbox style="mso-fit-shape-to-text:t" inset="0,0,0,0">
                  <w:txbxContent>
                    <w:p w:rsidR="00000000" w:rsidRDefault="00161EE0">
                      <w:pPr>
                        <w:pStyle w:val="a4"/>
                        <w:shd w:val="clear" w:color="auto" w:fill="auto"/>
                        <w:spacing w:after="488" w:line="230" w:lineRule="exact"/>
                        <w:ind w:right="160" w:firstLine="0"/>
                        <w:jc w:val="right"/>
                      </w:pPr>
                      <w:r>
                        <w:rPr>
                          <w:rStyle w:val="Exact"/>
                          <w:b/>
                          <w:bCs/>
                          <w:color w:val="000000"/>
                          <w:spacing w:val="0"/>
                          <w:lang w:eastAsia="en-US"/>
                        </w:rPr>
                        <w:t>Plan</w:t>
                      </w:r>
                    </w:p>
                    <w:p w:rsidR="00000000" w:rsidRDefault="00161EE0">
                      <w:pPr>
                        <w:pStyle w:val="a4"/>
                        <w:numPr>
                          <w:ilvl w:val="0"/>
                          <w:numId w:val="15"/>
                        </w:numPr>
                        <w:shd w:val="clear" w:color="auto" w:fill="auto"/>
                        <w:tabs>
                          <w:tab w:val="left" w:pos="1066"/>
                        </w:tabs>
                        <w:spacing w:after="0" w:line="485" w:lineRule="exact"/>
                        <w:ind w:left="740" w:firstLine="0"/>
                        <w:jc w:val="both"/>
                      </w:pPr>
                      <w:r>
                        <w:rPr>
                          <w:rStyle w:val="Exact"/>
                          <w:b/>
                          <w:bCs/>
                          <w:color w:val="000000"/>
                          <w:spacing w:val="0"/>
                          <w:lang w:eastAsia="en-US"/>
                        </w:rPr>
                        <w:t>Visiting London</w:t>
                      </w:r>
                    </w:p>
                    <w:p w:rsidR="00000000" w:rsidRDefault="00161EE0">
                      <w:pPr>
                        <w:pStyle w:val="a4"/>
                        <w:numPr>
                          <w:ilvl w:val="0"/>
                          <w:numId w:val="15"/>
                        </w:numPr>
                        <w:shd w:val="clear" w:color="auto" w:fill="auto"/>
                        <w:tabs>
                          <w:tab w:val="left" w:pos="1100"/>
                        </w:tabs>
                        <w:spacing w:after="0" w:line="485" w:lineRule="exact"/>
                        <w:ind w:left="740" w:firstLine="0"/>
                        <w:jc w:val="both"/>
                      </w:pPr>
                      <w:r>
                        <w:rPr>
                          <w:rStyle w:val="Exact"/>
                          <w:b/>
                          <w:bCs/>
                          <w:color w:val="000000"/>
                          <w:spacing w:val="0"/>
                          <w:lang w:eastAsia="en-US"/>
                        </w:rPr>
                        <w:t>The flight</w:t>
                      </w:r>
                    </w:p>
                    <w:p w:rsidR="00000000" w:rsidRDefault="00161EE0">
                      <w:pPr>
                        <w:pStyle w:val="a4"/>
                        <w:numPr>
                          <w:ilvl w:val="0"/>
                          <w:numId w:val="15"/>
                        </w:numPr>
                        <w:shd w:val="clear" w:color="auto" w:fill="auto"/>
                        <w:tabs>
                          <w:tab w:val="left" w:pos="1095"/>
                        </w:tabs>
                        <w:spacing w:after="0" w:line="485" w:lineRule="exact"/>
                        <w:ind w:left="740" w:firstLine="0"/>
                        <w:jc w:val="both"/>
                      </w:pPr>
                      <w:r>
                        <w:rPr>
                          <w:rStyle w:val="Exact"/>
                          <w:b/>
                          <w:bCs/>
                          <w:color w:val="000000"/>
                          <w:spacing w:val="0"/>
                          <w:lang w:eastAsia="en-US"/>
                        </w:rPr>
                        <w:t>A collector</w:t>
                      </w:r>
                    </w:p>
                    <w:p w:rsidR="00000000" w:rsidRDefault="00161EE0">
                      <w:pPr>
                        <w:pStyle w:val="a4"/>
                        <w:numPr>
                          <w:ilvl w:val="0"/>
                          <w:numId w:val="15"/>
                        </w:numPr>
                        <w:shd w:val="clear" w:color="auto" w:fill="auto"/>
                        <w:tabs>
                          <w:tab w:val="left" w:pos="1110"/>
                        </w:tabs>
                        <w:spacing w:after="0" w:line="485" w:lineRule="exact"/>
                        <w:ind w:left="740" w:firstLine="0"/>
                        <w:jc w:val="both"/>
                      </w:pPr>
                      <w:r>
                        <w:rPr>
                          <w:rStyle w:val="Exact"/>
                          <w:b/>
                          <w:bCs/>
                          <w:color w:val="000000"/>
                          <w:spacing w:val="0"/>
                          <w:lang w:eastAsia="en-US"/>
                        </w:rPr>
                        <w:t>Cultural places</w:t>
                      </w:r>
                    </w:p>
                    <w:p w:rsidR="00000000" w:rsidRDefault="00161EE0">
                      <w:pPr>
                        <w:pStyle w:val="a4"/>
                        <w:numPr>
                          <w:ilvl w:val="0"/>
                          <w:numId w:val="15"/>
                        </w:numPr>
                        <w:shd w:val="clear" w:color="auto" w:fill="auto"/>
                        <w:tabs>
                          <w:tab w:val="left" w:pos="1095"/>
                        </w:tabs>
                        <w:spacing w:after="0" w:line="485" w:lineRule="exact"/>
                        <w:ind w:left="740" w:firstLine="0"/>
                        <w:jc w:val="both"/>
                      </w:pPr>
                      <w:r>
                        <w:rPr>
                          <w:rStyle w:val="Exact"/>
                          <w:b/>
                          <w:bCs/>
                          <w:color w:val="000000"/>
                          <w:spacing w:val="0"/>
                          <w:lang w:eastAsia="en-US"/>
                        </w:rPr>
                        <w:t>Taking pictures</w:t>
                      </w:r>
                    </w:p>
                    <w:p w:rsidR="00000000" w:rsidRDefault="00161EE0">
                      <w:pPr>
                        <w:pStyle w:val="a4"/>
                        <w:numPr>
                          <w:ilvl w:val="0"/>
                          <w:numId w:val="15"/>
                        </w:numPr>
                        <w:shd w:val="clear" w:color="auto" w:fill="auto"/>
                        <w:tabs>
                          <w:tab w:val="left" w:pos="1095"/>
                        </w:tabs>
                        <w:spacing w:after="0" w:line="485" w:lineRule="exact"/>
                        <w:ind w:left="740" w:firstLine="0"/>
                        <w:jc w:val="both"/>
                      </w:pPr>
                      <w:r>
                        <w:rPr>
                          <w:rStyle w:val="Exact"/>
                          <w:b/>
                          <w:bCs/>
                          <w:color w:val="000000"/>
                          <w:spacing w:val="0"/>
                          <w:lang w:eastAsia="en-US"/>
                        </w:rPr>
                        <w:t>Darting words</w:t>
                      </w:r>
                    </w:p>
                    <w:p w:rsidR="00000000" w:rsidRDefault="00161EE0">
                      <w:pPr>
                        <w:rPr>
                          <w:color w:val="auto"/>
                          <w:lang w:eastAsia="ru-RU"/>
                        </w:rPr>
                      </w:pPr>
                    </w:p>
                    <w:p w:rsidR="00000000" w:rsidRDefault="00161EE0">
                      <w:pPr>
                        <w:pStyle w:val="a4"/>
                        <w:shd w:val="clear" w:color="auto" w:fill="auto"/>
                        <w:spacing w:after="747" w:line="230" w:lineRule="exact"/>
                        <w:ind w:right="160" w:firstLine="0"/>
                        <w:jc w:val="right"/>
                      </w:pPr>
                      <w:r>
                        <w:rPr>
                          <w:rStyle w:val="Exact"/>
                          <w:b/>
                          <w:bCs/>
                          <w:color w:val="000000"/>
                          <w:spacing w:val="0"/>
                          <w:lang w:eastAsia="en-US"/>
                        </w:rPr>
                        <w:t>Task: Write the contents of the letter in brief.</w:t>
                      </w:r>
                    </w:p>
                    <w:p w:rsidR="00000000" w:rsidRDefault="00161EE0">
                      <w:pPr>
                        <w:pStyle w:val="a4"/>
                        <w:shd w:val="clear" w:color="auto" w:fill="auto"/>
                        <w:spacing w:after="0" w:line="686" w:lineRule="exact"/>
                        <w:ind w:left="4180" w:right="160" w:firstLine="0"/>
                        <w:jc w:val="both"/>
                      </w:pPr>
                      <w:r>
                        <w:rPr>
                          <w:rStyle w:val="Exact1"/>
                          <w:b/>
                          <w:bCs/>
                          <w:color w:val="000000"/>
                          <w:spacing w:val="0"/>
                          <w:lang w:eastAsia="en-US"/>
                        </w:rPr>
                        <w:t>A letter</w:t>
                      </w:r>
                      <w:r>
                        <w:rPr>
                          <w:rStyle w:val="Exact"/>
                          <w:b/>
                          <w:bCs/>
                          <w:color w:val="000000"/>
                          <w:spacing w:val="0"/>
                          <w:lang w:eastAsia="en-US"/>
                        </w:rPr>
                        <w:t xml:space="preserve"> Dear Lena!</w:t>
                      </w:r>
                    </w:p>
                  </w:txbxContent>
                </v:textbox>
                <w10:wrap type="square" anchorx="margin" anchory="margin"/>
              </v:shape>
            </w:pict>
          </mc:Fallback>
        </mc:AlternateContent>
      </w:r>
    </w:p>
    <w:p w:rsidR="00000000" w:rsidRDefault="00161EE0">
      <w:pPr>
        <w:pStyle w:val="a4"/>
        <w:shd w:val="clear" w:color="auto" w:fill="auto"/>
        <w:tabs>
          <w:tab w:val="left" w:pos="4723"/>
          <w:tab w:val="left" w:pos="7042"/>
        </w:tabs>
        <w:spacing w:after="172" w:line="475" w:lineRule="exact"/>
        <w:ind w:right="1460" w:firstLine="360"/>
        <w:jc w:val="left"/>
      </w:pPr>
      <w:r>
        <w:rPr>
          <w:rStyle w:val="1"/>
          <w:b/>
          <w:bCs/>
          <w:color w:val="000000"/>
          <w:lang w:eastAsia="en-US"/>
        </w:rPr>
        <w:t>Thank you for your letter.</w:t>
      </w:r>
      <w:r>
        <w:rPr>
          <w:rStyle w:val="1"/>
          <w:b/>
          <w:bCs/>
          <w:color w:val="000000"/>
          <w:lang w:eastAsia="en-US"/>
        </w:rPr>
        <w:t xml:space="preserve"> I learnt much about sights of London. A pictures were wonderful.</w:t>
      </w:r>
      <w:r>
        <w:rPr>
          <w:rStyle w:val="1"/>
          <w:b/>
          <w:bCs/>
          <w:color w:val="000000"/>
          <w:lang w:eastAsia="en-US"/>
        </w:rPr>
        <w:tab/>
      </w:r>
      <w:r>
        <w:rPr>
          <w:rStyle w:val="1"/>
          <w:b/>
          <w:bCs/>
          <w:color w:val="000000"/>
          <w:lang w:val="ru-RU"/>
        </w:rPr>
        <w:tab/>
      </w:r>
    </w:p>
    <w:p w:rsidR="00000000" w:rsidRDefault="00161EE0">
      <w:pPr>
        <w:pStyle w:val="a4"/>
        <w:shd w:val="clear" w:color="auto" w:fill="auto"/>
        <w:spacing w:after="0" w:line="485" w:lineRule="exact"/>
        <w:ind w:right="640" w:firstLine="360"/>
        <w:jc w:val="both"/>
      </w:pPr>
      <w:r>
        <w:rPr>
          <w:rStyle w:val="1"/>
          <w:b/>
          <w:bCs/>
          <w:color w:val="000000"/>
          <w:lang w:eastAsia="en-US"/>
        </w:rPr>
        <w:t>You asked me to write you about the battle between the French and British armies. Well it’s a great historical event. It took place on the 21</w:t>
      </w:r>
      <w:r>
        <w:rPr>
          <w:rStyle w:val="1"/>
          <w:b/>
          <w:bCs/>
          <w:color w:val="000000"/>
          <w:vertAlign w:val="superscript"/>
          <w:lang w:eastAsia="en-US"/>
        </w:rPr>
        <w:t>st</w:t>
      </w:r>
      <w:r>
        <w:rPr>
          <w:rStyle w:val="1"/>
          <w:b/>
          <w:bCs/>
          <w:color w:val="000000"/>
          <w:lang w:eastAsia="en-US"/>
        </w:rPr>
        <w:t xml:space="preserve"> of October </w:t>
      </w:r>
      <w:r>
        <w:rPr>
          <w:color w:val="000000"/>
          <w:lang w:eastAsia="en-US"/>
        </w:rPr>
        <w:t xml:space="preserve">1805 </w:t>
      </w:r>
      <w:r>
        <w:rPr>
          <w:rStyle w:val="1"/>
          <w:b/>
          <w:bCs/>
          <w:color w:val="000000"/>
          <w:lang w:eastAsia="en-US"/>
        </w:rPr>
        <w:t>on the Spanish coast. Napole</w:t>
      </w:r>
      <w:r>
        <w:rPr>
          <w:rStyle w:val="1"/>
          <w:b/>
          <w:bCs/>
          <w:color w:val="000000"/>
          <w:lang w:eastAsia="en-US"/>
        </w:rPr>
        <w:t>on wanted to hold the narrow part of water to invade Britain. The enemy fleet had returned to Europe. Napoleon ordered the French admirals to leave the port Cadiz. And the admiral found himself between Nelson’s fleet and cut off from the army. Nelson order</w:t>
      </w:r>
      <w:r>
        <w:rPr>
          <w:rStyle w:val="1"/>
          <w:b/>
          <w:bCs/>
          <w:color w:val="000000"/>
          <w:lang w:eastAsia="en-US"/>
        </w:rPr>
        <w:t>ed British fleet to head in 2 lines towards French and Spanish fleet. Nelson used the superior gunnery: he destroyed the enemy fleet. 14.000 enemy sailors were lost. Nelson won a massive victory. In</w:t>
      </w:r>
    </w:p>
    <w:p w:rsidR="00000000" w:rsidRDefault="00161EE0">
      <w:pPr>
        <w:pStyle w:val="a4"/>
        <w:shd w:val="clear" w:color="auto" w:fill="auto"/>
        <w:spacing w:after="236" w:line="480" w:lineRule="exact"/>
        <w:ind w:right="640" w:firstLine="0"/>
        <w:jc w:val="left"/>
      </w:pPr>
      <w:r>
        <w:rPr>
          <w:rStyle w:val="1"/>
          <w:b/>
          <w:bCs/>
          <w:color w:val="000000"/>
          <w:lang w:eastAsia="en-US"/>
        </w:rPr>
        <w:t>his honour there</w:t>
      </w:r>
      <w:r>
        <w:rPr>
          <w:rStyle w:val="1"/>
          <w:b/>
          <w:bCs/>
          <w:color w:val="000000"/>
          <w:lang w:val="ru-RU"/>
        </w:rPr>
        <w:t xml:space="preserve"> </w:t>
      </w:r>
      <w:r>
        <w:rPr>
          <w:rStyle w:val="1"/>
          <w:b/>
          <w:bCs/>
          <w:color w:val="000000"/>
          <w:lang w:eastAsia="en-US"/>
        </w:rPr>
        <w:t>is a monumentf to Nelson</w:t>
      </w:r>
      <w:r>
        <w:rPr>
          <w:rStyle w:val="1"/>
          <w:b/>
          <w:bCs/>
          <w:color w:val="000000"/>
          <w:lang w:eastAsia="en-US"/>
        </w:rPr>
        <w:t xml:space="preserve"> in Trafalgar Square. Please, write me back. Would you like to visit me? I’d like to show you more places of interest in</w:t>
      </w:r>
    </w:p>
    <w:p w:rsidR="00000000" w:rsidRDefault="00161EE0">
      <w:pPr>
        <w:pStyle w:val="20"/>
        <w:shd w:val="clear" w:color="auto" w:fill="auto"/>
        <w:tabs>
          <w:tab w:val="center" w:pos="2952"/>
          <w:tab w:val="right" w:pos="4574"/>
          <w:tab w:val="right" w:pos="5606"/>
        </w:tabs>
        <w:spacing w:before="0" w:after="0" w:line="260" w:lineRule="exact"/>
        <w:ind w:firstLine="0"/>
      </w:pPr>
      <w:r>
        <w:rPr>
          <w:noProof/>
          <w:lang w:val="ru-RU"/>
        </w:rPr>
        <mc:AlternateContent>
          <mc:Choice Requires="wps">
            <w:drawing>
              <wp:anchor distT="0" distB="0" distL="63500" distR="63500" simplePos="0" relativeHeight="251664384" behindDoc="1" locked="0" layoutInCell="1" allowOverlap="1">
                <wp:simplePos x="0" y="0"/>
                <wp:positionH relativeFrom="margin">
                  <wp:posOffset>4386580</wp:posOffset>
                </wp:positionH>
                <wp:positionV relativeFrom="paragraph">
                  <wp:posOffset>438785</wp:posOffset>
                </wp:positionV>
                <wp:extent cx="1659890" cy="146050"/>
                <wp:effectExtent l="0" t="635" r="1905" b="0"/>
                <wp:wrapSquare wrapText="bothSides"/>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pStyle w:val="a4"/>
                              <w:shd w:val="clear" w:color="auto" w:fill="auto"/>
                              <w:spacing w:after="0" w:line="230" w:lineRule="exact"/>
                              <w:ind w:left="100" w:firstLine="0"/>
                              <w:jc w:val="left"/>
                            </w:pPr>
                            <w:r>
                              <w:rPr>
                                <w:rStyle w:val="Exact"/>
                                <w:b/>
                                <w:bCs/>
                                <w:color w:val="000000"/>
                                <w:spacing w:val="0"/>
                                <w:lang w:eastAsia="en-US"/>
                              </w:rPr>
                              <w:t>Sincerely yours Mary</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32" type="#_x0000_t202" style="position:absolute;left:0;text-align:left;margin-left:345.4pt;margin-top:34.55pt;width:130.7pt;height:11.5pt;z-index:-25165209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" filled="f" stroked="f">
                <v:textbox style="mso-fit-shape-to-text:t" inset="0,0,0,0">
                  <w:txbxContent>
                    <w:p w:rsidR="00000000" w:rsidRDefault="00161EE0">
                      <w:pPr>
                        <w:pStyle w:val="a4"/>
                        <w:shd w:val="clear" w:color="auto" w:fill="auto"/>
                        <w:spacing w:after="0" w:line="230" w:lineRule="exact"/>
                        <w:ind w:left="100" w:firstLine="0"/>
                        <w:jc w:val="left"/>
                      </w:pPr>
                      <w:r>
                        <w:rPr>
                          <w:rStyle w:val="Exact"/>
                          <w:b/>
                          <w:bCs/>
                          <w:color w:val="000000"/>
                          <w:spacing w:val="0"/>
                          <w:lang w:eastAsia="en-US"/>
                        </w:rPr>
                        <w:t>Sincerely yours Mary</w:t>
                      </w:r>
                    </w:p>
                  </w:txbxContent>
                </v:textbox>
                <w10:wrap type="square" anchorx="margin"/>
              </v:shape>
            </w:pict>
          </mc:Fallback>
        </mc:AlternateContent>
      </w:r>
      <w:r>
        <w:rPr>
          <w:rStyle w:val="2TimesNewRoman"/>
          <w:i w:val="0"/>
          <w:iCs w:val="0"/>
          <w:color w:val="000000"/>
          <w:vertAlign w:val="superscript"/>
          <w:lang w:eastAsia="en-US"/>
        </w:rPr>
        <w:t>London</w:t>
      </w:r>
      <w:r>
        <w:rPr>
          <w:rStyle w:val="2TimesNewRoman"/>
          <w:i w:val="0"/>
          <w:iCs w:val="0"/>
          <w:color w:val="000000"/>
          <w:lang w:eastAsia="en-US"/>
        </w:rPr>
        <w:t>‘</w:t>
      </w:r>
      <w:r>
        <w:rPr>
          <w:rStyle w:val="2TimesNewRoman"/>
          <w:i w:val="0"/>
          <w:iCs w:val="0"/>
          <w:color w:val="000000"/>
          <w:lang w:eastAsia="en-US"/>
        </w:rPr>
        <w:tab/>
      </w:r>
      <w:r>
        <w:br w:type="page"/>
      </w:r>
    </w:p>
    <w:p w:rsidR="00000000" w:rsidRDefault="00161EE0">
      <w:pPr>
        <w:pStyle w:val="a4"/>
        <w:shd w:val="clear" w:color="auto" w:fill="auto"/>
        <w:spacing w:after="486" w:line="260" w:lineRule="exact"/>
        <w:ind w:left="3580" w:firstLine="0"/>
        <w:jc w:val="left"/>
      </w:pPr>
      <w:r>
        <w:rPr>
          <w:rStyle w:val="1"/>
          <w:b/>
          <w:bCs/>
          <w:color w:val="000000"/>
          <w:lang w:eastAsia="en-US"/>
        </w:rPr>
        <w:lastRenderedPageBreak/>
        <w:t>Finish the sentences</w:t>
      </w:r>
    </w:p>
    <w:p w:rsidR="00000000" w:rsidRDefault="00161EE0">
      <w:pPr>
        <w:pStyle w:val="a4"/>
        <w:shd w:val="clear" w:color="auto" w:fill="auto"/>
        <w:spacing w:after="0" w:line="480" w:lineRule="exact"/>
        <w:ind w:left="20" w:firstLine="0"/>
        <w:jc w:val="left"/>
      </w:pPr>
      <w:r>
        <w:rPr>
          <w:rStyle w:val="1"/>
          <w:b/>
          <w:bCs/>
          <w:color w:val="000000"/>
          <w:lang w:eastAsia="en-US"/>
        </w:rPr>
        <w:t>TV gives an opportunity to ...</w:t>
      </w:r>
    </w:p>
    <w:p w:rsidR="00000000" w:rsidRDefault="00161EE0">
      <w:pPr>
        <w:pStyle w:val="a4"/>
        <w:shd w:val="clear" w:color="auto" w:fill="auto"/>
        <w:spacing w:after="0" w:line="480" w:lineRule="exact"/>
        <w:ind w:left="20" w:firstLine="0"/>
        <w:jc w:val="left"/>
      </w:pPr>
      <w:r>
        <w:rPr>
          <w:rStyle w:val="1"/>
          <w:b/>
          <w:bCs/>
          <w:color w:val="000000"/>
          <w:lang w:eastAsia="en-US"/>
        </w:rPr>
        <w:t>It has got an possibility to see the ...</w:t>
      </w:r>
    </w:p>
    <w:p w:rsidR="00000000" w:rsidRDefault="00161EE0">
      <w:pPr>
        <w:pStyle w:val="a4"/>
        <w:shd w:val="clear" w:color="auto" w:fill="auto"/>
        <w:spacing w:after="0" w:line="480" w:lineRule="exact"/>
        <w:ind w:left="20" w:firstLine="0"/>
        <w:jc w:val="left"/>
      </w:pPr>
      <w:r>
        <w:rPr>
          <w:rStyle w:val="1"/>
          <w:b/>
          <w:bCs/>
          <w:color w:val="000000"/>
          <w:lang w:eastAsia="en-US"/>
        </w:rPr>
        <w:t>In the p</w:t>
      </w:r>
      <w:r>
        <w:rPr>
          <w:rStyle w:val="1"/>
          <w:b/>
          <w:bCs/>
          <w:color w:val="000000"/>
          <w:lang w:eastAsia="en-US"/>
        </w:rPr>
        <w:t xml:space="preserve">rogramme Current Events we are told </w:t>
      </w:r>
      <w:r>
        <w:rPr>
          <w:rStyle w:val="1pt"/>
          <w:b/>
          <w:bCs/>
          <w:color w:val="000000"/>
          <w:lang w:eastAsia="en-US"/>
        </w:rPr>
        <w:t>about...</w:t>
      </w:r>
    </w:p>
    <w:p w:rsidR="00000000" w:rsidRDefault="00161EE0">
      <w:pPr>
        <w:pStyle w:val="a4"/>
        <w:shd w:val="clear" w:color="auto" w:fill="auto"/>
        <w:spacing w:after="0" w:line="480" w:lineRule="exact"/>
        <w:ind w:left="20" w:right="280" w:firstLine="0"/>
        <w:jc w:val="left"/>
      </w:pPr>
      <w:r>
        <w:rPr>
          <w:rStyle w:val="1"/>
          <w:b/>
          <w:bCs/>
          <w:color w:val="000000"/>
          <w:lang w:eastAsia="en-US"/>
        </w:rPr>
        <w:t xml:space="preserve">She interested in politics. He favourite programme is politics </w:t>
      </w:r>
      <w:r>
        <w:rPr>
          <w:rStyle w:val="130"/>
          <w:b w:val="0"/>
          <w:bCs w:val="0"/>
          <w:noProof w:val="0"/>
          <w:color w:val="000000"/>
          <w:lang w:eastAsia="en-US"/>
        </w:rPr>
        <w:t>d</w:t>
      </w:r>
      <w:r>
        <w:rPr>
          <w:rStyle w:val="131"/>
          <w:b w:val="0"/>
          <w:bCs w:val="0"/>
          <w:noProof w:val="0"/>
          <w:color w:val="000000"/>
          <w:lang w:eastAsia="en-US"/>
        </w:rPr>
        <w:t>i</w:t>
      </w:r>
      <w:r>
        <w:rPr>
          <w:rStyle w:val="1"/>
          <w:b/>
          <w:bCs/>
          <w:color w:val="000000"/>
          <w:lang w:eastAsia="en-US"/>
        </w:rPr>
        <w:t>s</w:t>
      </w:r>
      <w:r>
        <w:rPr>
          <w:strike/>
          <w:color w:val="000000"/>
          <w:lang w:eastAsia="en-US"/>
        </w:rPr>
        <w:t>eus</w:t>
      </w:r>
      <w:r>
        <w:rPr>
          <w:rStyle w:val="1"/>
          <w:b/>
          <w:bCs/>
          <w:color w:val="000000"/>
          <w:lang w:eastAsia="en-US"/>
        </w:rPr>
        <w:t xml:space="preserve"> They like sport. They are fond of watching</w:t>
      </w:r>
    </w:p>
    <w:p w:rsidR="00000000" w:rsidRDefault="00161EE0">
      <w:pPr>
        <w:pStyle w:val="a4"/>
        <w:shd w:val="clear" w:color="auto" w:fill="auto"/>
        <w:spacing w:after="0" w:line="480" w:lineRule="exact"/>
        <w:ind w:left="20" w:firstLine="0"/>
        <w:jc w:val="left"/>
      </w:pPr>
      <w:r>
        <w:rPr>
          <w:rStyle w:val="1"/>
          <w:b/>
          <w:bCs/>
          <w:color w:val="000000"/>
          <w:lang w:eastAsia="en-US"/>
        </w:rPr>
        <w:t>The TV attracts teenager’s attention to modem</w:t>
      </w:r>
    </w:p>
    <w:p w:rsidR="00000000" w:rsidRDefault="00161EE0">
      <w:pPr>
        <w:pStyle w:val="a4"/>
        <w:shd w:val="clear" w:color="auto" w:fill="auto"/>
        <w:spacing w:after="0" w:line="480" w:lineRule="exact"/>
        <w:ind w:left="20" w:firstLine="0"/>
        <w:jc w:val="left"/>
        <w:sectPr w:rsidR="00000000">
          <w:pgSz w:w="16838" w:h="23810"/>
          <w:pgMar w:top="6502" w:right="2582" w:bottom="4577" w:left="2582" w:header="0" w:footer="3" w:gutter="1618"/>
          <w:cols w:space="720"/>
          <w:noEndnote/>
          <w:rtlGutter/>
          <w:docGrid w:linePitch="360"/>
        </w:sectPr>
      </w:pPr>
      <w:r>
        <w:rPr>
          <w:rStyle w:val="1"/>
          <w:b/>
          <w:bCs/>
          <w:color w:val="000000"/>
          <w:lang w:eastAsia="en-US"/>
        </w:rPr>
        <w:t>His favourite programme is watching different</w:t>
      </w:r>
    </w:p>
    <w:p w:rsidR="00000000" w:rsidRDefault="00161EE0">
      <w:pPr>
        <w:pStyle w:val="a4"/>
        <w:shd w:val="clear" w:color="auto" w:fill="auto"/>
        <w:tabs>
          <w:tab w:val="left" w:pos="4590"/>
          <w:tab w:val="right" w:pos="8612"/>
        </w:tabs>
        <w:spacing w:after="0" w:line="557" w:lineRule="exact"/>
        <w:ind w:left="20" w:firstLine="0"/>
        <w:jc w:val="both"/>
      </w:pPr>
      <w:r>
        <w:rPr>
          <w:rStyle w:val="1"/>
          <w:b/>
          <w:bCs/>
          <w:color w:val="000000"/>
          <w:lang w:eastAsia="en-US"/>
        </w:rPr>
        <w:lastRenderedPageBreak/>
        <w:t>brings us up</w:t>
      </w:r>
      <w:r>
        <w:rPr>
          <w:rStyle w:val="1"/>
          <w:b/>
          <w:bCs/>
          <w:color w:val="000000"/>
          <w:lang w:eastAsia="en-US"/>
        </w:rPr>
        <w:tab/>
        <w:t>Current Events</w:t>
      </w:r>
      <w:r>
        <w:rPr>
          <w:rStyle w:val="1"/>
          <w:b/>
          <w:bCs/>
          <w:color w:val="000000"/>
          <w:lang w:eastAsia="en-US"/>
        </w:rPr>
        <w:tab/>
      </w:r>
    </w:p>
    <w:p w:rsidR="00000000" w:rsidRDefault="00161EE0">
      <w:pPr>
        <w:pStyle w:val="a4"/>
        <w:shd w:val="clear" w:color="auto" w:fill="auto"/>
        <w:tabs>
          <w:tab w:val="left" w:pos="4590"/>
        </w:tabs>
        <w:spacing w:after="0" w:line="557" w:lineRule="exact"/>
        <w:ind w:left="20" w:firstLine="0"/>
        <w:jc w:val="both"/>
      </w:pPr>
      <w:r>
        <w:rPr>
          <w:rStyle w:val="1"/>
          <w:b/>
          <w:bCs/>
          <w:color w:val="000000"/>
          <w:lang w:eastAsia="en-US"/>
        </w:rPr>
        <w:t>prefers</w:t>
      </w:r>
      <w:r>
        <w:rPr>
          <w:rStyle w:val="1"/>
          <w:b/>
          <w:bCs/>
          <w:color w:val="000000"/>
          <w:lang w:eastAsia="en-US"/>
        </w:rPr>
        <w:tab/>
        <w:t>by music</w:t>
      </w:r>
    </w:p>
    <w:p w:rsidR="00000000" w:rsidRDefault="00161EE0">
      <w:pPr>
        <w:pStyle w:val="a4"/>
        <w:shd w:val="clear" w:color="auto" w:fill="auto"/>
        <w:tabs>
          <w:tab w:val="left" w:pos="4590"/>
        </w:tabs>
        <w:spacing w:after="0" w:line="557" w:lineRule="exact"/>
        <w:ind w:left="20" w:firstLine="0"/>
        <w:jc w:val="both"/>
      </w:pPr>
      <w:r>
        <w:rPr>
          <w:rStyle w:val="1"/>
          <w:b/>
          <w:bCs/>
          <w:color w:val="000000"/>
          <w:lang w:eastAsia="en-US"/>
        </w:rPr>
        <w:t>includes</w:t>
      </w:r>
      <w:r>
        <w:rPr>
          <w:rStyle w:val="1"/>
          <w:b/>
          <w:bCs/>
          <w:color w:val="000000"/>
          <w:lang w:eastAsia="en-US"/>
        </w:rPr>
        <w:tab/>
        <w:t>the programme Sport Events</w:t>
      </w:r>
    </w:p>
    <w:p w:rsidR="00000000" w:rsidRDefault="00161EE0">
      <w:pPr>
        <w:pStyle w:val="a4"/>
        <w:shd w:val="clear" w:color="auto" w:fill="auto"/>
        <w:tabs>
          <w:tab w:val="left" w:pos="4590"/>
        </w:tabs>
        <w:spacing w:after="0" w:line="557" w:lineRule="exact"/>
        <w:ind w:left="20" w:firstLine="0"/>
        <w:jc w:val="both"/>
      </w:pPr>
      <w:r>
        <w:rPr>
          <w:rStyle w:val="1"/>
          <w:b/>
          <w:bCs/>
          <w:color w:val="000000"/>
          <w:lang w:eastAsia="en-US"/>
        </w:rPr>
        <w:t>persuades</w:t>
      </w:r>
      <w:r>
        <w:rPr>
          <w:rStyle w:val="1"/>
          <w:b/>
          <w:bCs/>
          <w:color w:val="000000"/>
          <w:lang w:eastAsia="en-US"/>
        </w:rPr>
        <w:tab/>
        <w:t>to study hard</w:t>
      </w:r>
    </w:p>
    <w:p w:rsidR="00000000" w:rsidRDefault="00161EE0">
      <w:pPr>
        <w:pStyle w:val="a4"/>
        <w:shd w:val="clear" w:color="auto" w:fill="auto"/>
        <w:tabs>
          <w:tab w:val="left" w:pos="4590"/>
        </w:tabs>
        <w:spacing w:after="0" w:line="557" w:lineRule="exact"/>
        <w:ind w:left="20" w:firstLine="0"/>
        <w:jc w:val="both"/>
        <w:sectPr w:rsidR="00000000">
          <w:type w:val="continuous"/>
          <w:pgSz w:w="16838" w:h="23810"/>
          <w:pgMar w:top="6191" w:right="3900" w:bottom="14507" w:left="3972" w:header="0" w:footer="3" w:gutter="0"/>
          <w:cols w:space="720"/>
          <w:noEndnote/>
          <w:docGrid w:linePitch="360"/>
        </w:sectPr>
      </w:pPr>
      <w:r>
        <w:rPr>
          <w:rStyle w:val="1"/>
          <w:b/>
          <w:bCs/>
          <w:color w:val="000000"/>
          <w:lang w:eastAsia="en-US"/>
        </w:rPr>
        <w:t>shows</w:t>
      </w:r>
      <w:r>
        <w:rPr>
          <w:rStyle w:val="1"/>
          <w:b/>
          <w:bCs/>
          <w:color w:val="000000"/>
          <w:lang w:eastAsia="en-US"/>
        </w:rPr>
        <w:tab/>
        <w:t>actors</w:t>
      </w:r>
    </w:p>
    <w:p w:rsidR="00000000" w:rsidRDefault="00161EE0">
      <w:pPr>
        <w:pStyle w:val="a4"/>
        <w:shd w:val="clear" w:color="auto" w:fill="auto"/>
        <w:spacing w:after="0" w:line="480" w:lineRule="exact"/>
        <w:ind w:left="1740" w:right="40"/>
        <w:jc w:val="left"/>
      </w:pPr>
      <w:r>
        <w:rPr>
          <w:rStyle w:val="1"/>
          <w:b/>
          <w:bCs/>
          <w:color w:val="000000"/>
          <w:lang w:eastAsia="en-US"/>
        </w:rPr>
        <w:lastRenderedPageBreak/>
        <w:t xml:space="preserve"> 1 • Educational function of TV (possibility to strive for a letter life, enrich</w:t>
      </w:r>
      <w:r>
        <w:rPr>
          <w:rStyle w:val="1"/>
          <w:b/>
          <w:bCs/>
          <w:color w:val="000000"/>
          <w:lang w:eastAsia="en-US"/>
        </w:rPr>
        <w:t xml:space="preserve"> our intellect, change our viewpoints)</w:t>
      </w:r>
    </w:p>
    <w:p w:rsidR="00000000" w:rsidRDefault="00161EE0">
      <w:pPr>
        <w:pStyle w:val="a4"/>
        <w:numPr>
          <w:ilvl w:val="0"/>
          <w:numId w:val="16"/>
        </w:numPr>
        <w:shd w:val="clear" w:color="auto" w:fill="auto"/>
        <w:tabs>
          <w:tab w:val="left" w:pos="1733"/>
        </w:tabs>
        <w:spacing w:after="0" w:line="480" w:lineRule="exact"/>
        <w:ind w:left="880" w:right="40" w:firstLine="500"/>
        <w:jc w:val="left"/>
      </w:pPr>
      <w:r>
        <w:rPr>
          <w:rStyle w:val="1"/>
          <w:b/>
          <w:bCs/>
          <w:color w:val="000000"/>
          <w:lang w:eastAsia="en-US"/>
        </w:rPr>
        <w:t>Many-sided influence of TV (opportunity to see the last actors, to heard the News, political discussions, Sport Events)</w:t>
      </w:r>
    </w:p>
    <w:p w:rsidR="00000000" w:rsidRDefault="00161EE0">
      <w:pPr>
        <w:pStyle w:val="a4"/>
        <w:numPr>
          <w:ilvl w:val="0"/>
          <w:numId w:val="16"/>
        </w:numPr>
        <w:shd w:val="clear" w:color="auto" w:fill="auto"/>
        <w:tabs>
          <w:tab w:val="left" w:pos="1733"/>
        </w:tabs>
        <w:spacing w:after="0" w:line="480" w:lineRule="exact"/>
        <w:ind w:left="1740" w:right="40" w:hanging="360"/>
        <w:jc w:val="left"/>
      </w:pPr>
      <w:r>
        <w:rPr>
          <w:rStyle w:val="1"/>
          <w:b/>
          <w:bCs/>
          <w:color w:val="000000"/>
          <w:lang w:eastAsia="en-US"/>
        </w:rPr>
        <w:t xml:space="preserve">The </w:t>
      </w:r>
      <w:r>
        <w:rPr>
          <w:rStyle w:val="1pt1"/>
          <w:b/>
          <w:bCs/>
          <w:color w:val="000000"/>
          <w:lang w:eastAsia="en-US"/>
        </w:rPr>
        <w:t>aspects of TV</w:t>
      </w:r>
      <w:r>
        <w:rPr>
          <w:rStyle w:val="1"/>
          <w:b/>
          <w:bCs/>
          <w:color w:val="000000"/>
          <w:lang w:eastAsia="en-US"/>
        </w:rPr>
        <w:t xml:space="preserve"> programmers (Current Event,</w:t>
      </w:r>
      <w:r>
        <w:rPr>
          <w:rStyle w:val="1"/>
          <w:b/>
          <w:bCs/>
          <w:color w:val="000000"/>
          <w:lang w:eastAsia="en-US"/>
        </w:rPr>
        <w:t xml:space="preserve"> Play, The Arts, Music programme is, Accidents, Current Events, Entertainment)</w:t>
      </w:r>
    </w:p>
    <w:p w:rsidR="00000000" w:rsidRDefault="00161EE0">
      <w:pPr>
        <w:pStyle w:val="a4"/>
        <w:numPr>
          <w:ilvl w:val="0"/>
          <w:numId w:val="16"/>
        </w:numPr>
        <w:shd w:val="clear" w:color="auto" w:fill="auto"/>
        <w:tabs>
          <w:tab w:val="left" w:pos="1733"/>
        </w:tabs>
        <w:spacing w:after="0" w:line="480" w:lineRule="exact"/>
        <w:ind w:left="1380" w:firstLine="0"/>
        <w:jc w:val="both"/>
      </w:pPr>
      <w:r>
        <w:rPr>
          <w:rStyle w:val="1"/>
          <w:b/>
          <w:bCs/>
          <w:color w:val="000000"/>
          <w:lang w:eastAsia="en-US"/>
        </w:rPr>
        <w:t>Role of TV in the life of teens (modem life, easy life, races, independent,</w:t>
      </w:r>
    </w:p>
    <w:p w:rsidR="00000000" w:rsidRDefault="00161EE0">
      <w:pPr>
        <w:pStyle w:val="a9"/>
        <w:shd w:val="clear" w:color="auto" w:fill="auto"/>
        <w:tabs>
          <w:tab w:val="center" w:pos="5201"/>
        </w:tabs>
        <w:spacing w:line="480" w:lineRule="exact"/>
        <w:ind w:left="1740"/>
      </w:pPr>
      <w:r>
        <w:fldChar w:fldCharType="begin"/>
      </w:r>
      <w:r>
        <w:instrText xml:space="preserve"> TOC \o "1-5" \h \z </w:instrText>
      </w:r>
      <w:r>
        <w:fldChar w:fldCharType="separate"/>
      </w:r>
      <w:r>
        <w:rPr>
          <w:rStyle w:val="a8"/>
          <w:b/>
          <w:bCs/>
          <w:color w:val="000000"/>
          <w:lang w:eastAsia="en-US"/>
        </w:rPr>
        <w:t>study hard</w:t>
      </w:r>
      <w:r>
        <w:rPr>
          <w:rStyle w:val="a8"/>
          <w:b/>
          <w:bCs/>
          <w:color w:val="000000"/>
          <w:lang w:eastAsia="en-US"/>
        </w:rPr>
        <w:tab/>
      </w:r>
    </w:p>
    <w:p w:rsidR="00000000" w:rsidRDefault="00161EE0">
      <w:pPr>
        <w:pStyle w:val="a9"/>
        <w:numPr>
          <w:ilvl w:val="0"/>
          <w:numId w:val="16"/>
        </w:numPr>
        <w:shd w:val="clear" w:color="auto" w:fill="auto"/>
        <w:tabs>
          <w:tab w:val="left" w:pos="1733"/>
        </w:tabs>
        <w:spacing w:line="480" w:lineRule="exact"/>
        <w:ind w:left="1380"/>
      </w:pPr>
      <w:r>
        <w:rPr>
          <w:rStyle w:val="a8"/>
          <w:b/>
          <w:bCs/>
          <w:color w:val="000000"/>
          <w:lang w:eastAsia="en-US"/>
        </w:rPr>
        <w:t>Spiritual meaning of TV good feelings (develop emotional capa</w:t>
      </w:r>
      <w:r>
        <w:rPr>
          <w:rStyle w:val="a8"/>
          <w:b/>
          <w:bCs/>
          <w:color w:val="000000"/>
          <w:lang w:eastAsia="en-US"/>
        </w:rPr>
        <w:t>cities, belief</w:t>
      </w:r>
    </w:p>
    <w:p w:rsidR="00000000" w:rsidRDefault="00161EE0">
      <w:pPr>
        <w:pStyle w:val="22"/>
        <w:shd w:val="clear" w:color="auto" w:fill="auto"/>
        <w:tabs>
          <w:tab w:val="right" w:pos="7457"/>
          <w:tab w:val="left" w:pos="8695"/>
        </w:tabs>
        <w:spacing w:before="0" w:line="480" w:lineRule="exact"/>
        <w:ind w:left="1740"/>
      </w:pPr>
      <w:r>
        <w:rPr>
          <w:rStyle w:val="2TimesNewRoman0"/>
          <w:i w:val="0"/>
          <w:iCs w:val="0"/>
          <w:color w:val="000000"/>
          <w:lang w:eastAsia="en-US"/>
        </w:rPr>
        <w:t>in better future)</w:t>
      </w:r>
      <w:r>
        <w:rPr>
          <w:rStyle w:val="2TimesNewRoman0"/>
          <w:i w:val="0"/>
          <w:iCs w:val="0"/>
          <w:color w:val="000000"/>
          <w:lang w:eastAsia="en-US"/>
        </w:rPr>
        <w:tab/>
      </w:r>
    </w:p>
    <w:p w:rsidR="00000000" w:rsidRDefault="00161EE0">
      <w:pPr>
        <w:pStyle w:val="65"/>
        <w:shd w:val="clear" w:color="auto" w:fill="auto"/>
        <w:tabs>
          <w:tab w:val="right" w:pos="9568"/>
        </w:tabs>
        <w:spacing w:before="0" w:after="0" w:line="180" w:lineRule="exact"/>
        <w:ind w:left="3260"/>
        <w:jc w:val="both"/>
      </w:pPr>
      <w:r>
        <w:rPr>
          <w:rStyle w:val="64"/>
          <w:noProof w:val="0"/>
          <w:color w:val="000000"/>
          <w:lang w:val="ru-RU"/>
        </w:rPr>
        <w:tab/>
      </w:r>
    </w:p>
    <w:p w:rsidR="00000000" w:rsidRDefault="00161EE0">
      <w:pPr>
        <w:pStyle w:val="a9"/>
        <w:numPr>
          <w:ilvl w:val="0"/>
          <w:numId w:val="16"/>
        </w:numPr>
        <w:shd w:val="clear" w:color="auto" w:fill="auto"/>
        <w:tabs>
          <w:tab w:val="left" w:pos="1733"/>
        </w:tabs>
        <w:spacing w:after="152" w:line="260" w:lineRule="exact"/>
        <w:ind w:left="1380"/>
      </w:pPr>
      <w:r>
        <w:rPr>
          <w:rStyle w:val="a8"/>
          <w:b/>
          <w:bCs/>
          <w:color w:val="000000"/>
          <w:lang w:eastAsia="en-US"/>
        </w:rPr>
        <w:t>Negative influence of TV on people (hearts eyes, obstruct peoples brains,</w:t>
      </w:r>
    </w:p>
    <w:p w:rsidR="00000000" w:rsidRDefault="00161EE0">
      <w:pPr>
        <w:pStyle w:val="91"/>
        <w:shd w:val="clear" w:color="auto" w:fill="auto"/>
        <w:tabs>
          <w:tab w:val="right" w:pos="9568"/>
        </w:tabs>
        <w:spacing w:before="0" w:after="0" w:line="270" w:lineRule="exact"/>
        <w:ind w:left="1740"/>
      </w:pPr>
      <w:r>
        <w:rPr>
          <w:rStyle w:val="90"/>
          <w:color w:val="000000"/>
          <w:lang w:eastAsia="en-US"/>
        </w:rPr>
        <w:t>lefts about negative things</w:t>
      </w:r>
    </w:p>
    <w:p w:rsidR="00000000" w:rsidRDefault="00161EE0">
      <w:pPr>
        <w:pStyle w:val="a4"/>
        <w:shd w:val="clear" w:color="auto" w:fill="auto"/>
        <w:tabs>
          <w:tab w:val="right" w:pos="4194"/>
          <w:tab w:val="left" w:pos="4371"/>
        </w:tabs>
        <w:spacing w:after="0" w:line="547" w:lineRule="exact"/>
        <w:ind w:left="1740" w:right="3780" w:firstLine="260"/>
        <w:jc w:val="left"/>
        <w:sectPr w:rsidR="00000000">
          <w:type w:val="continuous"/>
          <w:pgSz w:w="16838" w:h="23810"/>
          <w:pgMar w:top="4460" w:right="3141" w:bottom="4455" w:left="3242" w:header="0" w:footer="3" w:gutter="0"/>
          <w:cols w:space="720"/>
          <w:noEndnote/>
          <w:docGrid w:linePitch="360"/>
        </w:sectPr>
      </w:pPr>
      <w:r>
        <w:lastRenderedPageBreak/>
        <w:fldChar w:fldCharType="end"/>
      </w:r>
      <w:r>
        <w:rPr>
          <w:rStyle w:val="Batang1"/>
          <w:b w:val="0"/>
          <w:bCs w:val="0"/>
          <w:color w:val="000000"/>
          <w:lang w:eastAsia="en-US"/>
        </w:rPr>
        <w:tab/>
        <w:t>C)</w:t>
      </w:r>
      <w:r>
        <w:rPr>
          <w:rStyle w:val="1"/>
          <w:b/>
          <w:bCs/>
          <w:color w:val="000000"/>
          <w:lang w:eastAsia="en-US"/>
        </w:rPr>
        <w:t xml:space="preserve"> Match the words</w:t>
      </w:r>
    </w:p>
    <w:p w:rsidR="00000000" w:rsidRDefault="00161EE0">
      <w:pPr>
        <w:rPr>
          <w:color w:val="auto"/>
          <w:lang w:eastAsia="ru-RU"/>
        </w:rPr>
      </w:pPr>
    </w:p>
    <w:p w:rsidR="00000000" w:rsidRDefault="00161EE0">
      <w:pPr>
        <w:pStyle w:val="a4"/>
        <w:shd w:val="clear" w:color="auto" w:fill="auto"/>
        <w:tabs>
          <w:tab w:val="center" w:pos="6602"/>
        </w:tabs>
        <w:spacing w:after="195" w:line="260" w:lineRule="exact"/>
        <w:ind w:left="4120" w:firstLine="0"/>
        <w:jc w:val="both"/>
      </w:pPr>
      <w:r>
        <w:rPr>
          <w:rStyle w:val="1"/>
          <w:b/>
          <w:bCs/>
          <w:color w:val="000000"/>
          <w:lang w:eastAsia="en-US"/>
        </w:rPr>
        <w:t>Dear Ann!</w:t>
      </w:r>
      <w:r>
        <w:rPr>
          <w:rStyle w:val="1"/>
          <w:b/>
          <w:bCs/>
          <w:color w:val="000000"/>
          <w:lang w:val="ru-RU"/>
        </w:rPr>
        <w:tab/>
      </w:r>
    </w:p>
    <w:p w:rsidR="00000000" w:rsidRDefault="00161EE0">
      <w:pPr>
        <w:pStyle w:val="a4"/>
        <w:shd w:val="clear" w:color="auto" w:fill="auto"/>
        <w:spacing w:after="180" w:line="480" w:lineRule="exact"/>
        <w:ind w:left="20" w:right="40" w:firstLine="340"/>
        <w:jc w:val="both"/>
      </w:pPr>
      <w:r>
        <w:rPr>
          <w:rStyle w:val="1"/>
          <w:b/>
          <w:bCs/>
          <w:color w:val="000000"/>
          <w:lang w:eastAsia="en-US"/>
        </w:rPr>
        <w:t>On the 9 of May Russian people</w:t>
      </w:r>
      <w:r>
        <w:rPr>
          <w:rStyle w:val="1"/>
          <w:b/>
          <w:bCs/>
          <w:color w:val="000000"/>
          <w:lang w:eastAsia="en-US"/>
        </w:rPr>
        <w:t xml:space="preserve"> celebrated the glorious the 65 anniversary of Victory in the Great Patriotic War. On the 22</w:t>
      </w:r>
      <w:r>
        <w:rPr>
          <w:rStyle w:val="1"/>
          <w:b/>
          <w:bCs/>
          <w:color w:val="000000"/>
          <w:vertAlign w:val="superscript"/>
          <w:lang w:eastAsia="en-US"/>
        </w:rPr>
        <w:t>nd</w:t>
      </w:r>
      <w:r>
        <w:rPr>
          <w:rStyle w:val="1"/>
          <w:b/>
          <w:bCs/>
          <w:color w:val="000000"/>
          <w:lang w:eastAsia="en-US"/>
        </w:rPr>
        <w:t xml:space="preserve"> June 1941 the Nazi Germany attacked our country. Hitler had 4 million soldiers. Soviet soldiers showed their ability to survive terrible conditions. For example </w:t>
      </w:r>
      <w:r>
        <w:rPr>
          <w:rStyle w:val="1"/>
          <w:b/>
          <w:bCs/>
          <w:color w:val="000000"/>
          <w:lang w:eastAsia="en-US"/>
        </w:rPr>
        <w:t>the Russia fortress in Brest was heavily attacked. Our soldiers didn’t have food, water, ammunition. But they defended the fortress fiercely for 5 weeks</w:t>
      </w:r>
    </w:p>
    <w:p w:rsidR="00000000" w:rsidRDefault="00161EE0">
      <w:pPr>
        <w:pStyle w:val="a4"/>
        <w:shd w:val="clear" w:color="auto" w:fill="auto"/>
        <w:spacing w:after="0" w:line="480" w:lineRule="exact"/>
        <w:ind w:left="20" w:right="40" w:firstLine="340"/>
        <w:jc w:val="both"/>
      </w:pPr>
      <w:r>
        <w:rPr>
          <w:rStyle w:val="1"/>
          <w:b/>
          <w:bCs/>
          <w:color w:val="000000"/>
          <w:lang w:eastAsia="en-US"/>
        </w:rPr>
        <w:t>The battle of Stalingrad lasted for 200 days and night. Stalingrad was a main industrial city, transpor</w:t>
      </w:r>
      <w:r>
        <w:rPr>
          <w:rStyle w:val="1"/>
          <w:b/>
          <w:bCs/>
          <w:color w:val="000000"/>
          <w:lang w:eastAsia="en-US"/>
        </w:rPr>
        <w:t>t route. It was important for Hitler to capture Stalingrad, named after leader of the Soviet Union. The 62 army defended the city under the leadership of Vasily Chuikov. German bombing of the city turned the city into burnt ruins. In October 1942 Germans a</w:t>
      </w:r>
      <w:r>
        <w:rPr>
          <w:rStyle w:val="1"/>
          <w:b/>
          <w:bCs/>
          <w:color w:val="000000"/>
          <w:lang w:eastAsia="en-US"/>
        </w:rPr>
        <w:t>ttacked the city again. But they were quite exhausted. The Russian attack «Uranus» began three months after the battle of Stalingrad, which a great success fully. By February 1943 Germans their sixth army of Germans was destroyed. Then Germans wanted to ca</w:t>
      </w:r>
      <w:r>
        <w:rPr>
          <w:rStyle w:val="1"/>
          <w:b/>
          <w:bCs/>
          <w:color w:val="000000"/>
          <w:lang w:eastAsia="en-US"/>
        </w:rPr>
        <w:t>pture Kursk. Our war leaders thought out the strategy which led to the Victory of our Army. Germans were pushed back. There were many other battles for Smolensk, Odessa, Murmansk, Leningrad. The price of the Victory was very high. We are grateful for all o</w:t>
      </w:r>
      <w:r>
        <w:rPr>
          <w:rStyle w:val="1"/>
          <w:b/>
          <w:bCs/>
          <w:color w:val="000000"/>
          <w:lang w:eastAsia="en-US"/>
        </w:rPr>
        <w:t>ur people, who paid for Victory with their lives. They showed examples of Russian courage and heroism.</w:t>
      </w:r>
    </w:p>
    <w:p w:rsidR="00000000" w:rsidRDefault="00161EE0">
      <w:pPr>
        <w:pStyle w:val="a4"/>
        <w:shd w:val="clear" w:color="auto" w:fill="auto"/>
        <w:spacing w:after="0" w:line="480" w:lineRule="exact"/>
        <w:ind w:left="20" w:right="40" w:firstLine="340"/>
        <w:jc w:val="both"/>
      </w:pPr>
      <w:r>
        <w:rPr>
          <w:rStyle w:val="1"/>
          <w:b/>
          <w:bCs/>
          <w:color w:val="000000"/>
          <w:lang w:eastAsia="en-US"/>
        </w:rPr>
        <w:t>You wrote, Mary, about your wish to visit Moscow. We’ll be happy to meet you. Let us know the date and time of your arrival. We hope you’ll have your nat</w:t>
      </w:r>
      <w:r>
        <w:rPr>
          <w:rStyle w:val="1"/>
          <w:b/>
          <w:bCs/>
          <w:color w:val="000000"/>
          <w:lang w:eastAsia="en-US"/>
        </w:rPr>
        <w:t>ional flag and we recognize you.</w:t>
      </w:r>
    </w:p>
    <w:p w:rsidR="00000000" w:rsidRDefault="00161EE0">
      <w:pPr>
        <w:pStyle w:val="a4"/>
        <w:shd w:val="clear" w:color="auto" w:fill="auto"/>
        <w:spacing w:after="0" w:line="480" w:lineRule="exact"/>
        <w:ind w:left="3020" w:firstLine="0"/>
        <w:jc w:val="left"/>
      </w:pPr>
      <w:r>
        <w:rPr>
          <w:rStyle w:val="1"/>
          <w:b/>
          <w:bCs/>
          <w:color w:val="000000"/>
          <w:lang w:eastAsia="en-US"/>
        </w:rPr>
        <w:t>With best wishes</w:t>
      </w:r>
    </w:p>
    <w:p w:rsidR="00000000" w:rsidRDefault="00161EE0">
      <w:pPr>
        <w:pStyle w:val="a4"/>
        <w:shd w:val="clear" w:color="auto" w:fill="auto"/>
        <w:spacing w:after="0" w:line="480" w:lineRule="exact"/>
        <w:ind w:left="3020" w:firstLine="0"/>
        <w:jc w:val="left"/>
      </w:pPr>
      <w:r>
        <w:rPr>
          <w:rStyle w:val="1"/>
          <w:b/>
          <w:bCs/>
          <w:color w:val="000000"/>
          <w:lang w:eastAsia="en-US"/>
        </w:rPr>
        <w:t xml:space="preserve">Truly yours Irene and Mary </w:t>
      </w:r>
    </w:p>
    <w:p w:rsidR="00000000" w:rsidRDefault="00161EE0">
      <w:pPr>
        <w:pStyle w:val="a4"/>
        <w:shd w:val="clear" w:color="auto" w:fill="auto"/>
        <w:spacing w:after="0" w:line="480" w:lineRule="exact"/>
        <w:ind w:left="3020" w:firstLine="0"/>
        <w:jc w:val="left"/>
        <w:sectPr w:rsidR="00000000">
          <w:headerReference w:type="even" r:id="rId12"/>
          <w:headerReference w:type="default" r:id="rId13"/>
          <w:pgSz w:w="16838" w:h="23810"/>
          <w:pgMar w:top="4460" w:right="3141" w:bottom="4455" w:left="3242" w:header="0" w:footer="3" w:gutter="0"/>
          <w:cols w:space="720"/>
          <w:noEndnote/>
          <w:docGrid w:linePitch="360"/>
        </w:sectPr>
      </w:pPr>
      <w:r>
        <w:rPr>
          <w:rStyle w:val="1"/>
          <w:b/>
          <w:bCs/>
          <w:color w:val="000000"/>
          <w:lang w:eastAsia="en-US"/>
        </w:rPr>
        <w:t>Write, please, us back.</w:t>
      </w:r>
    </w:p>
    <w:p w:rsidR="00000000" w:rsidRDefault="00161EE0">
      <w:pPr>
        <w:pStyle w:val="a4"/>
        <w:shd w:val="clear" w:color="auto" w:fill="auto"/>
        <w:spacing w:after="741" w:line="260" w:lineRule="exact"/>
        <w:ind w:left="4060" w:firstLine="0"/>
        <w:jc w:val="left"/>
      </w:pPr>
      <w:r>
        <w:rPr>
          <w:color w:val="000000"/>
          <w:u w:val="single"/>
          <w:lang w:eastAsia="en-US"/>
        </w:rPr>
        <w:lastRenderedPageBreak/>
        <w:t>Vocabulary</w:t>
      </w:r>
    </w:p>
    <w:p w:rsidR="00000000" w:rsidRDefault="00161EE0">
      <w:pPr>
        <w:pStyle w:val="a4"/>
        <w:shd w:val="clear" w:color="auto" w:fill="auto"/>
        <w:spacing w:after="1001" w:line="686" w:lineRule="exact"/>
        <w:ind w:left="20" w:right="2640" w:firstLine="0"/>
        <w:jc w:val="left"/>
      </w:pPr>
      <w:r>
        <w:rPr>
          <w:rStyle w:val="1"/>
          <w:b/>
          <w:bCs/>
          <w:color w:val="000000"/>
          <w:lang w:eastAsia="en-US"/>
        </w:rPr>
        <w:t xml:space="preserve">Glorious - </w:t>
      </w:r>
      <w:r>
        <w:rPr>
          <w:rStyle w:val="1"/>
          <w:b/>
          <w:bCs/>
          <w:color w:val="000000"/>
          <w:lang w:val="ru-RU"/>
        </w:rPr>
        <w:t xml:space="preserve">славный </w:t>
      </w:r>
      <w:r>
        <w:rPr>
          <w:rStyle w:val="1"/>
          <w:b/>
          <w:bCs/>
          <w:color w:val="000000"/>
          <w:lang w:eastAsia="en-US"/>
        </w:rPr>
        <w:t xml:space="preserve">Survive - </w:t>
      </w:r>
      <w:r>
        <w:rPr>
          <w:rStyle w:val="1"/>
          <w:b/>
          <w:bCs/>
          <w:color w:val="000000"/>
          <w:lang w:val="ru-RU"/>
        </w:rPr>
        <w:t xml:space="preserve">выживать </w:t>
      </w:r>
      <w:r>
        <w:rPr>
          <w:rStyle w:val="1"/>
          <w:b/>
          <w:bCs/>
          <w:color w:val="000000"/>
          <w:lang w:eastAsia="en-US"/>
        </w:rPr>
        <w:t xml:space="preserve">Conditions - </w:t>
      </w:r>
      <w:r>
        <w:rPr>
          <w:rStyle w:val="1"/>
          <w:b/>
          <w:bCs/>
          <w:color w:val="000000"/>
          <w:lang w:val="ru-RU"/>
        </w:rPr>
        <w:t xml:space="preserve">условия </w:t>
      </w:r>
      <w:r>
        <w:rPr>
          <w:rStyle w:val="1"/>
          <w:b/>
          <w:bCs/>
          <w:color w:val="000000"/>
          <w:lang w:eastAsia="en-US"/>
        </w:rPr>
        <w:lastRenderedPageBreak/>
        <w:t xml:space="preserve">Fortress - </w:t>
      </w:r>
      <w:r>
        <w:rPr>
          <w:rStyle w:val="1"/>
          <w:b/>
          <w:bCs/>
          <w:color w:val="000000"/>
          <w:lang w:val="ru-RU"/>
        </w:rPr>
        <w:t xml:space="preserve">крепость </w:t>
      </w:r>
      <w:r>
        <w:rPr>
          <w:rStyle w:val="1"/>
          <w:b/>
          <w:bCs/>
          <w:color w:val="000000"/>
          <w:lang w:eastAsia="en-US"/>
        </w:rPr>
        <w:t xml:space="preserve">Defend (ed) - </w:t>
      </w:r>
      <w:r>
        <w:rPr>
          <w:rStyle w:val="1"/>
          <w:b/>
          <w:bCs/>
          <w:color w:val="000000"/>
          <w:lang w:val="ru-RU"/>
        </w:rPr>
        <w:t xml:space="preserve">защищать </w:t>
      </w:r>
      <w:r>
        <w:rPr>
          <w:rStyle w:val="1"/>
          <w:b/>
          <w:bCs/>
          <w:color w:val="000000"/>
          <w:lang w:eastAsia="en-US"/>
        </w:rPr>
        <w:t xml:space="preserve">Fiercely - </w:t>
      </w:r>
      <w:r>
        <w:rPr>
          <w:rStyle w:val="1"/>
          <w:b/>
          <w:bCs/>
          <w:color w:val="000000"/>
          <w:lang w:val="ru-RU"/>
        </w:rPr>
        <w:t>ож</w:t>
      </w:r>
      <w:r>
        <w:rPr>
          <w:rStyle w:val="1"/>
          <w:b/>
          <w:bCs/>
          <w:color w:val="000000"/>
          <w:lang w:val="ru-RU"/>
        </w:rPr>
        <w:t xml:space="preserve">есточенно </w:t>
      </w:r>
      <w:r>
        <w:rPr>
          <w:rStyle w:val="1"/>
          <w:b/>
          <w:bCs/>
          <w:color w:val="000000"/>
          <w:lang w:eastAsia="en-US"/>
        </w:rPr>
        <w:t xml:space="preserve">Capture - </w:t>
      </w:r>
      <w:r>
        <w:rPr>
          <w:rStyle w:val="1"/>
          <w:b/>
          <w:bCs/>
          <w:color w:val="000000"/>
          <w:lang w:val="ru-RU"/>
        </w:rPr>
        <w:t xml:space="preserve">захватить </w:t>
      </w:r>
      <w:r>
        <w:rPr>
          <w:rStyle w:val="1"/>
          <w:b/>
          <w:bCs/>
          <w:color w:val="000000"/>
          <w:lang w:eastAsia="en-US"/>
        </w:rPr>
        <w:t xml:space="preserve">Burnt ruins - </w:t>
      </w:r>
      <w:r>
        <w:rPr>
          <w:rStyle w:val="1"/>
          <w:b/>
          <w:bCs/>
          <w:color w:val="000000"/>
          <w:lang w:val="ru-RU"/>
        </w:rPr>
        <w:t xml:space="preserve">сожженные дотла </w:t>
      </w:r>
      <w:r>
        <w:rPr>
          <w:rStyle w:val="1"/>
          <w:b/>
          <w:bCs/>
          <w:color w:val="000000"/>
          <w:lang w:eastAsia="en-US"/>
        </w:rPr>
        <w:t xml:space="preserve">Exhausted - </w:t>
      </w:r>
      <w:r>
        <w:rPr>
          <w:rStyle w:val="1"/>
          <w:b/>
          <w:bCs/>
          <w:color w:val="000000"/>
          <w:lang w:val="ru-RU"/>
        </w:rPr>
        <w:t xml:space="preserve">измотаны </w:t>
      </w:r>
      <w:r>
        <w:rPr>
          <w:rStyle w:val="1"/>
          <w:b/>
          <w:bCs/>
          <w:color w:val="000000"/>
          <w:lang w:eastAsia="en-US"/>
        </w:rPr>
        <w:t xml:space="preserve">Were pushed back - </w:t>
      </w:r>
      <w:r>
        <w:rPr>
          <w:rStyle w:val="1"/>
          <w:b/>
          <w:bCs/>
          <w:color w:val="000000"/>
          <w:lang w:val="ru-RU"/>
        </w:rPr>
        <w:t xml:space="preserve">отброшены </w:t>
      </w:r>
      <w:r>
        <w:rPr>
          <w:rStyle w:val="1"/>
          <w:b/>
          <w:bCs/>
          <w:color w:val="000000"/>
          <w:lang w:eastAsia="en-US"/>
        </w:rPr>
        <w:t xml:space="preserve">Grateful - </w:t>
      </w:r>
      <w:r>
        <w:rPr>
          <w:rStyle w:val="1"/>
          <w:b/>
          <w:bCs/>
          <w:color w:val="000000"/>
          <w:lang w:val="ru-RU"/>
        </w:rPr>
        <w:t xml:space="preserve">благородны </w:t>
      </w:r>
      <w:r>
        <w:rPr>
          <w:rStyle w:val="1"/>
          <w:b/>
          <w:bCs/>
          <w:color w:val="000000"/>
          <w:lang w:eastAsia="en-US"/>
        </w:rPr>
        <w:t xml:space="preserve">Courage - [kAridj] - </w:t>
      </w:r>
      <w:r>
        <w:rPr>
          <w:rStyle w:val="1"/>
          <w:b/>
          <w:bCs/>
          <w:color w:val="000000"/>
          <w:lang w:val="ru-RU"/>
        </w:rPr>
        <w:t xml:space="preserve">смелость </w:t>
      </w:r>
      <w:r>
        <w:rPr>
          <w:rStyle w:val="1"/>
          <w:b/>
          <w:bCs/>
          <w:color w:val="000000"/>
          <w:lang w:eastAsia="en-US"/>
        </w:rPr>
        <w:t xml:space="preserve">Leaders - </w:t>
      </w:r>
      <w:r>
        <w:rPr>
          <w:rStyle w:val="1"/>
          <w:b/>
          <w:bCs/>
          <w:color w:val="000000"/>
          <w:lang w:val="ru-RU"/>
        </w:rPr>
        <w:t xml:space="preserve">лидеры </w:t>
      </w:r>
      <w:r>
        <w:rPr>
          <w:rStyle w:val="1"/>
          <w:b/>
          <w:bCs/>
          <w:color w:val="000000"/>
          <w:lang w:eastAsia="en-US"/>
        </w:rPr>
        <w:t xml:space="preserve">Price - </w:t>
      </w:r>
      <w:r>
        <w:rPr>
          <w:rStyle w:val="1"/>
          <w:b/>
          <w:bCs/>
          <w:color w:val="000000"/>
          <w:lang w:val="ru-RU"/>
        </w:rPr>
        <w:t>цена</w:t>
      </w:r>
    </w:p>
    <w:p w:rsidR="00000000" w:rsidRDefault="00161EE0">
      <w:pPr>
        <w:pStyle w:val="a4"/>
        <w:shd w:val="clear" w:color="auto" w:fill="auto"/>
        <w:spacing w:after="741" w:line="260" w:lineRule="exact"/>
        <w:ind w:left="3720" w:firstLine="0"/>
        <w:jc w:val="left"/>
      </w:pPr>
      <w:r>
        <w:rPr>
          <w:color w:val="000000"/>
          <w:u w:val="single"/>
          <w:lang w:eastAsia="en-US"/>
        </w:rPr>
        <w:t>Answer questions</w:t>
      </w:r>
    </w:p>
    <w:p w:rsidR="00000000" w:rsidRDefault="00161EE0">
      <w:pPr>
        <w:pStyle w:val="a4"/>
        <w:shd w:val="clear" w:color="auto" w:fill="auto"/>
        <w:spacing w:after="0" w:line="686" w:lineRule="exact"/>
        <w:ind w:left="20" w:right="260" w:firstLine="0"/>
        <w:jc w:val="left"/>
        <w:sectPr w:rsidR="00000000">
          <w:headerReference w:type="even" r:id="rId14"/>
          <w:headerReference w:type="default" r:id="rId15"/>
          <w:type w:val="continuous"/>
          <w:pgSz w:w="16838" w:h="23810"/>
          <w:pgMar w:top="4469" w:right="5222" w:bottom="4474" w:left="5246" w:header="0" w:footer="3" w:gutter="0"/>
          <w:cols w:space="720"/>
          <w:noEndnote/>
          <w:docGrid w:linePitch="360"/>
        </w:sectPr>
      </w:pPr>
      <w:r>
        <w:rPr>
          <w:rStyle w:val="1"/>
          <w:b/>
          <w:bCs/>
          <w:color w:val="000000"/>
          <w:lang w:eastAsia="en-US"/>
        </w:rPr>
        <w:t>When do Russians celebrate</w:t>
      </w:r>
      <w:r>
        <w:rPr>
          <w:rStyle w:val="1"/>
          <w:b/>
          <w:bCs/>
          <w:color w:val="000000"/>
          <w:lang w:eastAsia="en-US"/>
        </w:rPr>
        <w:t xml:space="preserve"> the victory over fascism? How many soldiers did Hitler have?</w:t>
      </w:r>
    </w:p>
    <w:p w:rsidR="00000000" w:rsidRDefault="00161EE0">
      <w:pPr>
        <w:pStyle w:val="a4"/>
        <w:shd w:val="clear" w:color="auto" w:fill="auto"/>
        <w:spacing w:after="0" w:line="686" w:lineRule="exact"/>
        <w:ind w:left="20" w:firstLine="0"/>
        <w:jc w:val="left"/>
      </w:pPr>
      <w:r>
        <w:rPr>
          <w:rStyle w:val="1"/>
          <w:b/>
          <w:bCs/>
          <w:color w:val="000000"/>
          <w:lang w:eastAsia="en-US"/>
        </w:rPr>
        <w:lastRenderedPageBreak/>
        <w:t>Why didn’t our soldiers the necessary things for fighting?</w:t>
      </w:r>
    </w:p>
    <w:p w:rsidR="00000000" w:rsidRDefault="00161EE0">
      <w:pPr>
        <w:pStyle w:val="a4"/>
        <w:shd w:val="clear" w:color="auto" w:fill="auto"/>
        <w:spacing w:after="0" w:line="686" w:lineRule="exact"/>
        <w:ind w:left="20" w:firstLine="0"/>
        <w:jc w:val="left"/>
      </w:pPr>
      <w:r>
        <w:rPr>
          <w:rStyle w:val="1"/>
          <w:b/>
          <w:bCs/>
          <w:color w:val="000000"/>
          <w:lang w:eastAsia="en-US"/>
        </w:rPr>
        <w:t>How did our soldiers fight against the enemy?</w:t>
      </w:r>
    </w:p>
    <w:p w:rsidR="00000000" w:rsidRDefault="00161EE0">
      <w:pPr>
        <w:pStyle w:val="a4"/>
        <w:shd w:val="clear" w:color="auto" w:fill="auto"/>
        <w:spacing w:after="0" w:line="686" w:lineRule="exact"/>
        <w:ind w:left="20" w:firstLine="0"/>
        <w:jc w:val="left"/>
      </w:pPr>
      <w:r>
        <w:rPr>
          <w:rStyle w:val="1"/>
          <w:b/>
          <w:bCs/>
          <w:color w:val="000000"/>
          <w:lang w:eastAsia="en-US"/>
        </w:rPr>
        <w:t>Why was Stalingrad important for Hitler?</w:t>
      </w:r>
    </w:p>
    <w:p w:rsidR="00000000" w:rsidRDefault="00161EE0">
      <w:pPr>
        <w:pStyle w:val="a4"/>
        <w:shd w:val="clear" w:color="auto" w:fill="auto"/>
        <w:spacing w:after="0" w:line="686" w:lineRule="exact"/>
        <w:ind w:left="20" w:firstLine="0"/>
        <w:jc w:val="left"/>
      </w:pPr>
      <w:r>
        <w:rPr>
          <w:rStyle w:val="1"/>
          <w:b/>
          <w:bCs/>
          <w:color w:val="000000"/>
          <w:lang w:eastAsia="en-US"/>
        </w:rPr>
        <w:t xml:space="preserve">Into what did German </w:t>
      </w:r>
      <w:r>
        <w:rPr>
          <w:rStyle w:val="1"/>
          <w:b/>
          <w:bCs/>
          <w:color w:val="000000"/>
          <w:lang w:eastAsia="en-US"/>
        </w:rPr>
        <w:t>bombing turn the city?</w:t>
      </w:r>
    </w:p>
    <w:p w:rsidR="00000000" w:rsidRDefault="00161EE0">
      <w:pPr>
        <w:pStyle w:val="a4"/>
        <w:shd w:val="clear" w:color="auto" w:fill="auto"/>
        <w:spacing w:after="0" w:line="686" w:lineRule="exact"/>
        <w:ind w:left="20" w:firstLine="0"/>
        <w:jc w:val="left"/>
      </w:pPr>
      <w:r>
        <w:rPr>
          <w:rStyle w:val="1"/>
          <w:b/>
          <w:bCs/>
          <w:color w:val="000000"/>
          <w:lang w:eastAsia="en-US"/>
        </w:rPr>
        <w:t>What attack for Stalingrad was a great success?</w:t>
      </w:r>
    </w:p>
    <w:p w:rsidR="00000000" w:rsidRDefault="00161EE0">
      <w:pPr>
        <w:pStyle w:val="a4"/>
        <w:shd w:val="clear" w:color="auto" w:fill="auto"/>
        <w:spacing w:after="0" w:line="686" w:lineRule="exact"/>
        <w:ind w:left="20" w:firstLine="0"/>
        <w:jc w:val="left"/>
      </w:pPr>
      <w:r>
        <w:rPr>
          <w:rStyle w:val="1"/>
          <w:b/>
          <w:bCs/>
          <w:color w:val="000000"/>
          <w:lang w:eastAsia="en-US"/>
        </w:rPr>
        <w:t>What did German have to do wanting to capture Kursk?</w:t>
      </w:r>
    </w:p>
    <w:p w:rsidR="00000000" w:rsidRDefault="00161EE0">
      <w:pPr>
        <w:pStyle w:val="a4"/>
        <w:shd w:val="clear" w:color="auto" w:fill="auto"/>
        <w:spacing w:after="352" w:line="475" w:lineRule="exact"/>
        <w:ind w:left="20" w:right="280" w:firstLine="0"/>
        <w:jc w:val="left"/>
      </w:pPr>
      <w:r>
        <w:rPr>
          <w:rStyle w:val="1"/>
          <w:b/>
          <w:bCs/>
          <w:color w:val="000000"/>
          <w:lang w:eastAsia="en-US"/>
        </w:rPr>
        <w:t xml:space="preserve">What other battles of the World War the second showed examples of Russian </w:t>
      </w:r>
      <w:r>
        <w:rPr>
          <w:rStyle w:val="1"/>
          <w:b/>
          <w:bCs/>
          <w:color w:val="000000"/>
          <w:lang w:eastAsia="en-US"/>
        </w:rPr>
        <w:lastRenderedPageBreak/>
        <w:t>courage?</w:t>
      </w:r>
    </w:p>
    <w:p w:rsidR="00000000" w:rsidRDefault="00161EE0">
      <w:pPr>
        <w:rPr>
          <w:color w:val="auto"/>
          <w:lang w:eastAsia="ru-RU"/>
        </w:rPr>
      </w:pPr>
    </w:p>
    <w:p w:rsidR="00000000" w:rsidRDefault="00161EE0">
      <w:pPr>
        <w:pStyle w:val="a4"/>
        <w:shd w:val="clear" w:color="auto" w:fill="auto"/>
        <w:spacing w:after="0" w:line="682" w:lineRule="exact"/>
        <w:ind w:left="20" w:firstLine="0"/>
        <w:jc w:val="left"/>
      </w:pPr>
      <w:r>
        <w:rPr>
          <w:rStyle w:val="1"/>
          <w:b/>
          <w:bCs/>
          <w:color w:val="000000"/>
          <w:lang w:eastAsia="en-US"/>
        </w:rPr>
        <w:t xml:space="preserve">Russians </w:t>
      </w:r>
      <w:r>
        <w:rPr>
          <w:color w:val="000000"/>
          <w:u w:val="single"/>
          <w:lang w:eastAsia="en-US"/>
        </w:rPr>
        <w:t>celebrate</w:t>
      </w:r>
      <w:r>
        <w:rPr>
          <w:rStyle w:val="1"/>
          <w:b/>
          <w:bCs/>
          <w:color w:val="000000"/>
          <w:lang w:eastAsia="en-US"/>
        </w:rPr>
        <w:t xml:space="preserve"> the Victory over fascism on t</w:t>
      </w:r>
      <w:r>
        <w:rPr>
          <w:rStyle w:val="1"/>
          <w:b/>
          <w:bCs/>
          <w:color w:val="000000"/>
          <w:lang w:eastAsia="en-US"/>
        </w:rPr>
        <w:t>he 9 of May every year.</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Russians </w:t>
      </w:r>
      <w:r>
        <w:rPr>
          <w:color w:val="000000"/>
          <w:u w:val="single"/>
          <w:lang w:eastAsia="en-US"/>
        </w:rPr>
        <w:t>mark</w:t>
      </w:r>
      <w:r>
        <w:rPr>
          <w:rStyle w:val="1"/>
          <w:b/>
          <w:bCs/>
          <w:color w:val="000000"/>
          <w:lang w:eastAsia="en-US"/>
        </w:rPr>
        <w:t xml:space="preserve"> the Victory on the ninth of May every year.</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The Nazi Germany </w:t>
      </w:r>
      <w:r>
        <w:rPr>
          <w:color w:val="000000"/>
          <w:u w:val="single"/>
          <w:lang w:eastAsia="en-US"/>
        </w:rPr>
        <w:t>attacked</w:t>
      </w:r>
      <w:r>
        <w:rPr>
          <w:rStyle w:val="1"/>
          <w:b/>
          <w:bCs/>
          <w:color w:val="000000"/>
          <w:lang w:eastAsia="en-US"/>
        </w:rPr>
        <w:t xml:space="preserve"> our country.</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The Nazi Germany </w:t>
      </w:r>
      <w:r>
        <w:rPr>
          <w:color w:val="000000"/>
          <w:u w:val="single"/>
          <w:lang w:eastAsia="en-US"/>
        </w:rPr>
        <w:t>invaded</w:t>
      </w:r>
      <w:r>
        <w:rPr>
          <w:rStyle w:val="1"/>
          <w:b/>
          <w:bCs/>
          <w:color w:val="000000"/>
          <w:lang w:eastAsia="en-US"/>
        </w:rPr>
        <w:t xml:space="preserve"> into our territory.</w:t>
      </w:r>
    </w:p>
    <w:p w:rsidR="00000000" w:rsidRDefault="00161EE0">
      <w:pPr>
        <w:pStyle w:val="a4"/>
        <w:shd w:val="clear" w:color="auto" w:fill="auto"/>
        <w:spacing w:after="0" w:line="682" w:lineRule="exact"/>
        <w:ind w:left="20" w:firstLine="0"/>
        <w:jc w:val="left"/>
      </w:pPr>
      <w:r>
        <w:rPr>
          <w:rStyle w:val="1"/>
          <w:b/>
          <w:bCs/>
          <w:color w:val="000000"/>
          <w:lang w:eastAsia="en-US"/>
        </w:rPr>
        <w:t xml:space="preserve">The Soviet soldiers </w:t>
      </w:r>
      <w:r>
        <w:rPr>
          <w:color w:val="000000"/>
          <w:u w:val="single"/>
          <w:lang w:eastAsia="en-US"/>
        </w:rPr>
        <w:t>defended</w:t>
      </w:r>
      <w:r>
        <w:rPr>
          <w:rStyle w:val="1"/>
          <w:b/>
          <w:bCs/>
          <w:color w:val="000000"/>
          <w:lang w:eastAsia="en-US"/>
        </w:rPr>
        <w:t xml:space="preserve"> our country fiercely.</w:t>
      </w:r>
    </w:p>
    <w:p w:rsidR="00000000" w:rsidRDefault="00161EE0">
      <w:pPr>
        <w:pStyle w:val="a4"/>
        <w:shd w:val="clear" w:color="auto" w:fill="auto"/>
        <w:spacing w:after="0" w:line="682" w:lineRule="exact"/>
        <w:ind w:left="20" w:firstLine="0"/>
        <w:jc w:val="left"/>
      </w:pPr>
      <w:r>
        <w:rPr>
          <w:rStyle w:val="1"/>
          <w:b/>
          <w:bCs/>
          <w:color w:val="000000"/>
          <w:lang w:eastAsia="en-US"/>
        </w:rPr>
        <w:t>They fought for Russia and</w:t>
      </w:r>
      <w:r>
        <w:rPr>
          <w:rStyle w:val="1"/>
          <w:b/>
          <w:bCs/>
          <w:color w:val="000000"/>
          <w:lang w:eastAsia="en-US"/>
        </w:rPr>
        <w:t xml:space="preserve"> its people fiercely.</w:t>
      </w:r>
    </w:p>
    <w:p w:rsidR="00000000" w:rsidRDefault="00161EE0">
      <w:pPr>
        <w:pStyle w:val="a4"/>
        <w:shd w:val="clear" w:color="auto" w:fill="auto"/>
        <w:spacing w:after="0" w:line="682" w:lineRule="exact"/>
        <w:ind w:left="20" w:firstLine="0"/>
        <w:jc w:val="left"/>
      </w:pPr>
      <w:r>
        <w:rPr>
          <w:rStyle w:val="1"/>
          <w:b/>
          <w:bCs/>
          <w:color w:val="000000"/>
          <w:lang w:eastAsia="en-US"/>
        </w:rPr>
        <w:t>The Germans wanted to capture Stalingrad.</w:t>
      </w:r>
    </w:p>
    <w:p w:rsidR="00000000" w:rsidRDefault="00161EE0">
      <w:pPr>
        <w:pStyle w:val="a4"/>
        <w:shd w:val="clear" w:color="auto" w:fill="auto"/>
        <w:spacing w:after="0" w:line="682" w:lineRule="exact"/>
        <w:ind w:left="20" w:firstLine="0"/>
        <w:jc w:val="left"/>
      </w:pPr>
      <w:r>
        <w:rPr>
          <w:rStyle w:val="1"/>
          <w:b/>
          <w:bCs/>
          <w:color w:val="000000"/>
          <w:lang w:eastAsia="en-US"/>
        </w:rPr>
        <w:t>They wanted to seize the city of Stalingrad.</w:t>
      </w:r>
    </w:p>
    <w:p w:rsidR="00000000" w:rsidRDefault="00161EE0">
      <w:pPr>
        <w:pStyle w:val="a4"/>
        <w:shd w:val="clear" w:color="auto" w:fill="auto"/>
        <w:spacing w:after="0" w:line="682" w:lineRule="exact"/>
        <w:ind w:left="20" w:firstLine="0"/>
        <w:jc w:val="left"/>
      </w:pPr>
      <w:r>
        <w:rPr>
          <w:rStyle w:val="1"/>
          <w:b/>
          <w:bCs/>
          <w:color w:val="000000"/>
          <w:lang w:eastAsia="en-US"/>
        </w:rPr>
        <w:t>The Russian attack was a great success.</w:t>
      </w:r>
    </w:p>
    <w:p w:rsidR="00000000" w:rsidRDefault="00161EE0">
      <w:pPr>
        <w:pStyle w:val="a4"/>
        <w:shd w:val="clear" w:color="auto" w:fill="auto"/>
        <w:spacing w:after="0" w:line="682" w:lineRule="exact"/>
        <w:ind w:left="20" w:firstLine="0"/>
        <w:jc w:val="left"/>
      </w:pPr>
      <w:r>
        <w:rPr>
          <w:rStyle w:val="1"/>
          <w:b/>
          <w:bCs/>
          <w:color w:val="000000"/>
          <w:lang w:eastAsia="en-US"/>
        </w:rPr>
        <w:t>The Russian attack ended with a great victory of our army.</w:t>
      </w:r>
    </w:p>
    <w:p w:rsidR="00000000" w:rsidRDefault="00161EE0">
      <w:pPr>
        <w:rPr>
          <w:color w:val="auto"/>
          <w:lang w:eastAsia="ru-RU"/>
        </w:rPr>
      </w:pPr>
    </w:p>
    <w:p w:rsidR="00000000" w:rsidRDefault="00161EE0">
      <w:pPr>
        <w:pStyle w:val="a4"/>
        <w:shd w:val="clear" w:color="auto" w:fill="auto"/>
        <w:spacing w:after="0" w:line="682" w:lineRule="exact"/>
        <w:ind w:left="20" w:firstLine="0"/>
        <w:jc w:val="left"/>
      </w:pPr>
      <w:r>
        <w:rPr>
          <w:rStyle w:val="1"/>
          <w:b/>
          <w:bCs/>
          <w:color w:val="000000"/>
          <w:lang w:eastAsia="en-US"/>
        </w:rPr>
        <w:t>The battle lasted for 200 days and nights.</w:t>
      </w:r>
    </w:p>
    <w:p w:rsidR="00000000" w:rsidRDefault="00161EE0">
      <w:pPr>
        <w:pStyle w:val="a4"/>
        <w:shd w:val="clear" w:color="auto" w:fill="auto"/>
        <w:spacing w:after="0" w:line="682" w:lineRule="exact"/>
        <w:ind w:left="20" w:firstLine="0"/>
        <w:jc w:val="left"/>
      </w:pPr>
      <w:r>
        <w:rPr>
          <w:rStyle w:val="1"/>
          <w:b/>
          <w:bCs/>
          <w:color w:val="000000"/>
          <w:lang w:eastAsia="en-US"/>
        </w:rPr>
        <w:t>It w</w:t>
      </w:r>
      <w:r>
        <w:rPr>
          <w:rStyle w:val="1"/>
          <w:b/>
          <w:bCs/>
          <w:color w:val="000000"/>
          <w:lang w:eastAsia="en-US"/>
        </w:rPr>
        <w:t>as a main city.</w:t>
      </w:r>
    </w:p>
    <w:p w:rsidR="00000000" w:rsidRDefault="00161EE0">
      <w:pPr>
        <w:pStyle w:val="a4"/>
        <w:shd w:val="clear" w:color="auto" w:fill="auto"/>
        <w:spacing w:after="0" w:line="682" w:lineRule="exact"/>
        <w:ind w:left="20" w:firstLine="0"/>
        <w:jc w:val="left"/>
      </w:pPr>
      <w:r>
        <w:rPr>
          <w:rStyle w:val="1"/>
          <w:b/>
          <w:bCs/>
          <w:color w:val="000000"/>
          <w:lang w:eastAsia="en-US"/>
        </w:rPr>
        <w:t>German bombing turned the city into ruins.</w:t>
      </w:r>
    </w:p>
    <w:p w:rsidR="00000000" w:rsidRDefault="00161EE0">
      <w:pPr>
        <w:pStyle w:val="a4"/>
        <w:shd w:val="clear" w:color="auto" w:fill="auto"/>
        <w:spacing w:after="0" w:line="682" w:lineRule="exact"/>
        <w:ind w:left="20" w:firstLine="0"/>
        <w:jc w:val="left"/>
      </w:pPr>
      <w:r>
        <w:rPr>
          <w:rStyle w:val="1"/>
          <w:b/>
          <w:bCs/>
          <w:color w:val="000000"/>
          <w:lang w:eastAsia="en-US"/>
        </w:rPr>
        <w:t>German were destroyed.</w:t>
      </w:r>
    </w:p>
    <w:p w:rsidR="00000000" w:rsidRDefault="00161EE0">
      <w:pPr>
        <w:pStyle w:val="a4"/>
        <w:shd w:val="clear" w:color="auto" w:fill="auto"/>
        <w:spacing w:after="0" w:line="682" w:lineRule="exact"/>
        <w:ind w:left="20" w:firstLine="0"/>
        <w:jc w:val="left"/>
      </w:pPr>
      <w:r>
        <w:rPr>
          <w:rStyle w:val="1"/>
          <w:b/>
          <w:bCs/>
          <w:color w:val="000000"/>
          <w:lang w:eastAsia="en-US"/>
        </w:rPr>
        <w:t>There were many other battles.</w:t>
      </w:r>
    </w:p>
    <w:p w:rsidR="00000000" w:rsidRDefault="00161EE0">
      <w:pPr>
        <w:pStyle w:val="a4"/>
        <w:shd w:val="clear" w:color="auto" w:fill="auto"/>
        <w:spacing w:after="997" w:line="682" w:lineRule="exact"/>
        <w:ind w:left="20" w:right="1400" w:firstLine="0"/>
        <w:jc w:val="left"/>
      </w:pPr>
      <w:r>
        <w:rPr>
          <w:rStyle w:val="1"/>
          <w:b/>
          <w:bCs/>
          <w:color w:val="000000"/>
          <w:lang w:eastAsia="en-US"/>
        </w:rPr>
        <w:t>We are grateful for all our people who paid for Victory with their lives. There is Eternal Flame where people honour the fallen.</w:t>
      </w:r>
    </w:p>
    <w:p w:rsidR="00000000" w:rsidRDefault="00161EE0">
      <w:pPr>
        <w:pStyle w:val="a4"/>
        <w:shd w:val="clear" w:color="auto" w:fill="auto"/>
        <w:spacing w:after="906" w:line="260" w:lineRule="exact"/>
        <w:ind w:right="260" w:firstLine="0"/>
      </w:pPr>
      <w:r>
        <w:rPr>
          <w:color w:val="000000"/>
          <w:u w:val="single"/>
          <w:lang w:eastAsia="en-US"/>
        </w:rPr>
        <w:lastRenderedPageBreak/>
        <w:t>Plan</w:t>
      </w:r>
    </w:p>
    <w:p w:rsidR="00000000" w:rsidRDefault="00161EE0">
      <w:pPr>
        <w:pStyle w:val="a4"/>
        <w:numPr>
          <w:ilvl w:val="0"/>
          <w:numId w:val="17"/>
        </w:numPr>
        <w:shd w:val="clear" w:color="auto" w:fill="auto"/>
        <w:tabs>
          <w:tab w:val="left" w:pos="763"/>
        </w:tabs>
        <w:spacing w:after="0" w:line="485" w:lineRule="exact"/>
        <w:ind w:left="760" w:right="20" w:hanging="340"/>
        <w:jc w:val="left"/>
      </w:pPr>
      <w:r>
        <w:rPr>
          <w:rStyle w:val="1"/>
          <w:b/>
          <w:bCs/>
          <w:color w:val="000000"/>
          <w:lang w:eastAsia="en-US"/>
        </w:rPr>
        <w:t>Celeb</w:t>
      </w:r>
      <w:r>
        <w:rPr>
          <w:rStyle w:val="1"/>
          <w:b/>
          <w:bCs/>
          <w:color w:val="000000"/>
          <w:lang w:eastAsia="en-US"/>
        </w:rPr>
        <w:t>rating the anniversary of Victory (attacked, had 4 million soldiers, survived, fighting, for Brest fortress, defended)</w:t>
      </w:r>
    </w:p>
    <w:p w:rsidR="00000000" w:rsidRDefault="00161EE0">
      <w:pPr>
        <w:pStyle w:val="a4"/>
        <w:numPr>
          <w:ilvl w:val="0"/>
          <w:numId w:val="17"/>
        </w:numPr>
        <w:shd w:val="clear" w:color="auto" w:fill="auto"/>
        <w:tabs>
          <w:tab w:val="left" w:pos="763"/>
        </w:tabs>
        <w:spacing w:after="0" w:line="485" w:lineRule="exact"/>
        <w:ind w:left="760" w:right="20" w:hanging="340"/>
        <w:jc w:val="left"/>
      </w:pPr>
      <w:r>
        <w:rPr>
          <w:rStyle w:val="1"/>
          <w:b/>
          <w:bCs/>
          <w:color w:val="000000"/>
          <w:lang w:eastAsia="en-US"/>
        </w:rPr>
        <w:t>The battle of Stalingrad (lasted for 200 days, defended, after leader of V. Chuikov, burnt ruins)</w:t>
      </w:r>
    </w:p>
    <w:p w:rsidR="00000000" w:rsidRDefault="00161EE0">
      <w:pPr>
        <w:pStyle w:val="a4"/>
        <w:numPr>
          <w:ilvl w:val="0"/>
          <w:numId w:val="17"/>
        </w:numPr>
        <w:shd w:val="clear" w:color="auto" w:fill="auto"/>
        <w:tabs>
          <w:tab w:val="left" w:pos="763"/>
        </w:tabs>
        <w:spacing w:after="0" w:line="485" w:lineRule="exact"/>
        <w:ind w:left="760" w:right="20" w:hanging="340"/>
        <w:jc w:val="left"/>
      </w:pPr>
      <w:r>
        <w:rPr>
          <w:rStyle w:val="1"/>
          <w:b/>
          <w:bCs/>
          <w:color w:val="000000"/>
          <w:lang w:eastAsia="en-US"/>
        </w:rPr>
        <w:t>The Russian attack «Uranus»</w:t>
      </w:r>
      <w:r>
        <w:rPr>
          <w:rStyle w:val="1"/>
          <w:b/>
          <w:bCs/>
          <w:color w:val="000000"/>
          <w:lang w:eastAsia="en-US"/>
        </w:rPr>
        <w:t xml:space="preserve"> (began, was destroyed, capture Kursk, were pushed back)</w:t>
      </w:r>
    </w:p>
    <w:p w:rsidR="00000000" w:rsidRDefault="00161EE0">
      <w:pPr>
        <w:pStyle w:val="a4"/>
        <w:numPr>
          <w:ilvl w:val="0"/>
          <w:numId w:val="17"/>
        </w:numPr>
        <w:shd w:val="clear" w:color="auto" w:fill="auto"/>
        <w:tabs>
          <w:tab w:val="left" w:pos="763"/>
        </w:tabs>
        <w:spacing w:after="588" w:line="485" w:lineRule="exact"/>
        <w:ind w:left="760" w:right="20" w:hanging="340"/>
        <w:jc w:val="left"/>
      </w:pPr>
      <w:r>
        <w:rPr>
          <w:rStyle w:val="1"/>
          <w:b/>
          <w:bCs/>
          <w:color w:val="000000"/>
          <w:lang w:eastAsia="en-US"/>
        </w:rPr>
        <w:t>Our gratefulness (paid for Victory, their lives, showed, courage, Eternal Flame, Mamayes Kurgan, many monuments to war heroes)</w:t>
      </w:r>
    </w:p>
    <w:p w:rsidR="00000000" w:rsidRDefault="00161EE0">
      <w:pPr>
        <w:rPr>
          <w:color w:val="auto"/>
          <w:lang w:eastAsia="ru-RU"/>
        </w:rPr>
      </w:pPr>
    </w:p>
    <w:p w:rsidR="00000000" w:rsidRDefault="00161EE0">
      <w:pPr>
        <w:pStyle w:val="a4"/>
        <w:shd w:val="clear" w:color="auto" w:fill="auto"/>
        <w:spacing w:after="0" w:line="260" w:lineRule="exact"/>
        <w:ind w:left="20" w:firstLine="0"/>
        <w:jc w:val="left"/>
      </w:pPr>
      <w:r>
        <w:rPr>
          <w:rStyle w:val="1"/>
          <w:b/>
          <w:bCs/>
          <w:color w:val="000000"/>
          <w:lang w:eastAsia="en-US"/>
        </w:rPr>
        <w:t>Task: Write about other facts of the war.</w:t>
      </w:r>
    </w:p>
    <w:sectPr w:rsidR="00000000">
      <w:type w:val="continuous"/>
      <w:pgSz w:w="16838" w:h="23810"/>
      <w:pgMar w:top="5007" w:right="3561" w:bottom="5012" w:left="358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161EE0">
      <w:r>
        <w:separator/>
      </w:r>
    </w:p>
  </w:endnote>
  <w:endnote w:type="continuationSeparator" w:id="0">
    <w:p w:rsidR="00000000" w:rsidRDefault="0016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161EE0">
      <w:r>
        <w:separator/>
      </w:r>
    </w:p>
  </w:footnote>
  <w:footnote w:type="continuationSeparator" w:id="0">
    <w:p w:rsidR="00000000" w:rsidRDefault="00161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61EE0">
    <w:pPr>
      <w:rPr>
        <w:color w:val="auto"/>
        <w:sz w:val="2"/>
        <w:szCs w:val="2"/>
        <w:lang w:eastAsia="ru-RU"/>
      </w:rPr>
    </w:pPr>
    <w:r>
      <w:rPr>
        <w:noProof/>
        <w:lang w:val="ru-RU" w:eastAsia="ru-RU"/>
      </w:rPr>
      <mc:AlternateContent>
        <mc:Choice Requires="wps">
          <w:drawing>
            <wp:anchor distT="0" distB="0" distL="63500" distR="63500" simplePos="0" relativeHeight="251656192" behindDoc="1" locked="0" layoutInCell="1" allowOverlap="1">
              <wp:simplePos x="0" y="0"/>
              <wp:positionH relativeFrom="page">
                <wp:posOffset>2360295</wp:posOffset>
              </wp:positionH>
              <wp:positionV relativeFrom="page">
                <wp:posOffset>2727325</wp:posOffset>
              </wp:positionV>
              <wp:extent cx="3194050" cy="164465"/>
              <wp:effectExtent l="0" t="3175" r="0" b="381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050"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pStyle w:val="11"/>
                            <w:shd w:val="clear" w:color="auto" w:fill="auto"/>
                            <w:spacing w:line="240" w:lineRule="auto"/>
                          </w:pPr>
                          <w:r>
                            <w:rPr>
                              <w:rStyle w:val="1"/>
                              <w:color w:val="000000"/>
                              <w:w w:val="100"/>
                              <w:lang w:eastAsia="en-US"/>
                            </w:rPr>
                            <w:t>Would you prefer chess to a lot of treasures?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3" type="#_x0000_t202" style="position:absolute;margin-left:185.85pt;margin-top:214.75pt;width:251.5pt;height:12.95pt;z-index:-2516602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" filled="f" stroked="f">
              <v:textbox style="mso-fit-shape-to-text:t" inset="0,0,0,0">
                <w:txbxContent>
                  <w:p w:rsidR="00000000" w:rsidRDefault="00161EE0">
                    <w:pPr>
                      <w:pStyle w:val="11"/>
                      <w:shd w:val="clear" w:color="auto" w:fill="auto"/>
                      <w:spacing w:line="240" w:lineRule="auto"/>
                    </w:pPr>
                    <w:r>
                      <w:rPr>
                        <w:rStyle w:val="1"/>
                        <w:color w:val="000000"/>
                        <w:w w:val="100"/>
                        <w:lang w:eastAsia="en-US"/>
                      </w:rPr>
                      <w:t>Would you prefer chess to a lot of treasures?</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61EE0">
    <w:pPr>
      <w:rPr>
        <w:color w:val="auto"/>
        <w:sz w:val="2"/>
        <w:szCs w:val="2"/>
        <w:lang w:eastAsia="ru-RU"/>
      </w:rPr>
    </w:pPr>
    <w:r>
      <w:rPr>
        <w:noProof/>
        <w:lang w:val="ru-RU" w:eastAsia="ru-RU"/>
      </w:rPr>
      <mc:AlternateContent>
        <mc:Choice Requires="wps">
          <w:drawing>
            <wp:anchor distT="0" distB="0" distL="63500" distR="63500" simplePos="0" relativeHeight="251657216" behindDoc="1" locked="0" layoutInCell="1" allowOverlap="1">
              <wp:simplePos x="0" y="0"/>
              <wp:positionH relativeFrom="page">
                <wp:posOffset>2360295</wp:posOffset>
              </wp:positionH>
              <wp:positionV relativeFrom="page">
                <wp:posOffset>2727325</wp:posOffset>
              </wp:positionV>
              <wp:extent cx="3145790" cy="189865"/>
              <wp:effectExtent l="0" t="3175" r="0"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579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pStyle w:val="11"/>
                            <w:shd w:val="clear" w:color="auto" w:fill="auto"/>
                            <w:spacing w:line="240" w:lineRule="auto"/>
                          </w:pPr>
                          <w:r>
                            <w:rPr>
                              <w:rStyle w:val="1"/>
                              <w:color w:val="000000"/>
                              <w:w w:val="100"/>
                              <w:lang w:eastAsia="en-US"/>
                            </w:rPr>
                            <w:t>Would you prefer chess to a lot of treasures?</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4" type="#_x0000_t202" style="position:absolute;margin-left:185.85pt;margin-top:214.75pt;width:247.7pt;height:14.95pt;z-index:-2516592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" filled="f" stroked="f">
              <v:textbox style="mso-fit-shape-to-text:t" inset="0,0,0,0">
                <w:txbxContent>
                  <w:p w:rsidR="00000000" w:rsidRDefault="00161EE0">
                    <w:pPr>
                      <w:pStyle w:val="11"/>
                      <w:shd w:val="clear" w:color="auto" w:fill="auto"/>
                      <w:spacing w:line="240" w:lineRule="auto"/>
                    </w:pPr>
                    <w:r>
                      <w:rPr>
                        <w:rStyle w:val="1"/>
                        <w:color w:val="000000"/>
                        <w:w w:val="100"/>
                        <w:lang w:eastAsia="en-US"/>
                      </w:rPr>
                      <w:t>Would you prefer chess to a lot of treasures?</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61EE0">
    <w:pPr>
      <w:rPr>
        <w:color w:val="auto"/>
        <w:lang w:eastAsia="ru-RU"/>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61EE0">
    <w:pPr>
      <w:rPr>
        <w:color w:val="auto"/>
        <w:lang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61EE0">
    <w:pPr>
      <w:rPr>
        <w:color w:val="auto"/>
        <w:sz w:val="2"/>
        <w:szCs w:val="2"/>
        <w:lang w:eastAsia="ru-RU"/>
      </w:rPr>
    </w:pPr>
    <w:r>
      <w:rPr>
        <w:noProof/>
        <w:lang w:val="ru-RU" w:eastAsia="ru-RU"/>
      </w:rPr>
      <mc:AlternateContent>
        <mc:Choice Requires="wps">
          <w:drawing>
            <wp:anchor distT="0" distB="0" distL="63500" distR="63500" simplePos="0" relativeHeight="251658240" behindDoc="1" locked="0" layoutInCell="1" allowOverlap="1">
              <wp:simplePos x="0" y="0"/>
              <wp:positionH relativeFrom="page">
                <wp:posOffset>2320925</wp:posOffset>
              </wp:positionH>
              <wp:positionV relativeFrom="page">
                <wp:posOffset>3411220</wp:posOffset>
              </wp:positionV>
              <wp:extent cx="76200" cy="128270"/>
              <wp:effectExtent l="0" t="1270" r="3175" b="381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28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pStyle w:val="11"/>
                            <w:shd w:val="clear" w:color="auto" w:fill="auto"/>
                            <w:spacing w:line="240" w:lineRule="auto"/>
                          </w:pPr>
                          <w:r>
                            <w:rPr>
                              <w:rStyle w:val="ab"/>
                              <w:noProof w:val="0"/>
                              <w:color w:val="000000"/>
                              <w:lang w:val="ru-RU"/>
                            </w:rPr>
                            <w:t>V</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5" type="#_x0000_t202" style="position:absolute;margin-left:182.75pt;margin-top:268.6pt;width:6pt;height:10.1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" filled="f" stroked="f">
              <v:textbox style="mso-fit-shape-to-text:t" inset="0,0,0,0">
                <w:txbxContent>
                  <w:p w:rsidR="00000000" w:rsidRDefault="00161EE0">
                    <w:pPr>
                      <w:pStyle w:val="11"/>
                      <w:shd w:val="clear" w:color="auto" w:fill="auto"/>
                      <w:spacing w:line="240" w:lineRule="auto"/>
                    </w:pPr>
                    <w:r>
                      <w:rPr>
                        <w:rStyle w:val="ab"/>
                        <w:noProof w:val="0"/>
                        <w:color w:val="000000"/>
                        <w:lang w:val="ru-RU"/>
                      </w:rPr>
                      <w:t>V</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61EE0">
    <w:pPr>
      <w:rPr>
        <w:color w:val="auto"/>
        <w:sz w:val="2"/>
        <w:szCs w:val="2"/>
        <w:lang w:eastAsia="ru-RU"/>
      </w:rPr>
    </w:pPr>
    <w:r>
      <w:rPr>
        <w:noProof/>
        <w:lang w:val="ru-RU" w:eastAsia="ru-RU"/>
      </w:rPr>
      <mc:AlternateContent>
        <mc:Choice Requires="wps">
          <w:drawing>
            <wp:anchor distT="0" distB="0" distL="63500" distR="63500" simplePos="0" relativeHeight="251659264" behindDoc="1" locked="0" layoutInCell="1" allowOverlap="1">
              <wp:simplePos x="0" y="0"/>
              <wp:positionH relativeFrom="page">
                <wp:posOffset>2320925</wp:posOffset>
              </wp:positionH>
              <wp:positionV relativeFrom="page">
                <wp:posOffset>3411220</wp:posOffset>
              </wp:positionV>
              <wp:extent cx="72390" cy="201295"/>
              <wp:effectExtent l="0" t="1270" r="3175" b="381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61EE0">
                          <w:pPr>
                            <w:pStyle w:val="11"/>
                            <w:shd w:val="clear" w:color="auto" w:fill="auto"/>
                            <w:spacing w:line="240" w:lineRule="auto"/>
                          </w:pPr>
                          <w:r>
                            <w:rPr>
                              <w:rStyle w:val="ab"/>
                              <w:noProof w:val="0"/>
                              <w:color w:val="000000"/>
                              <w:lang w:val="ru-RU"/>
                            </w:rPr>
                            <w:t>V</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6" type="#_x0000_t202" style="position:absolute;margin-left:182.75pt;margin-top:268.6pt;width:5.7pt;height:15.8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" filled="f" stroked="f">
              <v:textbox style="mso-fit-shape-to-text:t" inset="0,0,0,0">
                <w:txbxContent>
                  <w:p w:rsidR="00000000" w:rsidRDefault="00161EE0">
                    <w:pPr>
                      <w:pStyle w:val="11"/>
                      <w:shd w:val="clear" w:color="auto" w:fill="auto"/>
                      <w:spacing w:line="240" w:lineRule="auto"/>
                    </w:pPr>
                    <w:r>
                      <w:rPr>
                        <w:rStyle w:val="ab"/>
                        <w:noProof w:val="0"/>
                        <w:color w:val="000000"/>
                        <w:lang w:val="ru-RU"/>
                      </w:rPr>
                      <w:t>V</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61EE0">
    <w:pPr>
      <w:rPr>
        <w:color w:val="auto"/>
        <w:lang w:eastAsia="ru-RU"/>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161EE0">
    <w:pPr>
      <w:rPr>
        <w:color w:val="auto"/>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7">
    <w:nsid w:val="0000000F"/>
    <w:multiLevelType w:val="multilevel"/>
    <w:tmpl w:val="0000000E"/>
    <w:lvl w:ilvl="0">
      <w:start w:val="1"/>
      <w:numFmt w:val="decimal"/>
      <w:lvlText w:val="%1."/>
      <w:lvlJc w:val="left"/>
      <w:rPr>
        <w:rFonts w:ascii="Batang" w:hAnsi="Courier New" w:cs="Batang"/>
        <w:b w:val="0"/>
        <w:bCs w:val="0"/>
        <w:i/>
        <w:iCs/>
        <w:smallCaps w:val="0"/>
        <w:strike w:val="0"/>
        <w:color w:val="000000"/>
        <w:spacing w:val="-30"/>
        <w:w w:val="100"/>
        <w:position w:val="0"/>
        <w:sz w:val="26"/>
        <w:szCs w:val="26"/>
        <w:u w:val="none"/>
      </w:rPr>
    </w:lvl>
    <w:lvl w:ilvl="1">
      <w:start w:val="1"/>
      <w:numFmt w:val="decimal"/>
      <w:lvlText w:val="%1."/>
      <w:lvlJc w:val="left"/>
      <w:rPr>
        <w:rFonts w:ascii="Batang" w:hAnsi="Courier New" w:cs="Batang"/>
        <w:b w:val="0"/>
        <w:bCs w:val="0"/>
        <w:i/>
        <w:iCs/>
        <w:smallCaps w:val="0"/>
        <w:strike w:val="0"/>
        <w:color w:val="000000"/>
        <w:spacing w:val="-30"/>
        <w:w w:val="100"/>
        <w:position w:val="0"/>
        <w:sz w:val="26"/>
        <w:szCs w:val="26"/>
        <w:u w:val="none"/>
      </w:rPr>
    </w:lvl>
    <w:lvl w:ilvl="2">
      <w:start w:val="1"/>
      <w:numFmt w:val="decimal"/>
      <w:lvlText w:val="%1."/>
      <w:lvlJc w:val="left"/>
      <w:rPr>
        <w:rFonts w:ascii="Batang" w:hAnsi="Courier New" w:cs="Batang"/>
        <w:b w:val="0"/>
        <w:bCs w:val="0"/>
        <w:i/>
        <w:iCs/>
        <w:smallCaps w:val="0"/>
        <w:strike w:val="0"/>
        <w:color w:val="000000"/>
        <w:spacing w:val="-30"/>
        <w:w w:val="100"/>
        <w:position w:val="0"/>
        <w:sz w:val="26"/>
        <w:szCs w:val="26"/>
        <w:u w:val="none"/>
      </w:rPr>
    </w:lvl>
    <w:lvl w:ilvl="3">
      <w:start w:val="1"/>
      <w:numFmt w:val="decimal"/>
      <w:lvlText w:val="%1."/>
      <w:lvlJc w:val="left"/>
      <w:rPr>
        <w:rFonts w:ascii="Batang" w:hAnsi="Courier New" w:cs="Batang"/>
        <w:b w:val="0"/>
        <w:bCs w:val="0"/>
        <w:i/>
        <w:iCs/>
        <w:smallCaps w:val="0"/>
        <w:strike w:val="0"/>
        <w:color w:val="000000"/>
        <w:spacing w:val="-30"/>
        <w:w w:val="100"/>
        <w:position w:val="0"/>
        <w:sz w:val="26"/>
        <w:szCs w:val="26"/>
        <w:u w:val="none"/>
      </w:rPr>
    </w:lvl>
    <w:lvl w:ilvl="4">
      <w:start w:val="1"/>
      <w:numFmt w:val="decimal"/>
      <w:lvlText w:val="%1."/>
      <w:lvlJc w:val="left"/>
      <w:rPr>
        <w:rFonts w:ascii="Batang" w:hAnsi="Courier New" w:cs="Batang"/>
        <w:b w:val="0"/>
        <w:bCs w:val="0"/>
        <w:i/>
        <w:iCs/>
        <w:smallCaps w:val="0"/>
        <w:strike w:val="0"/>
        <w:color w:val="000000"/>
        <w:spacing w:val="-30"/>
        <w:w w:val="100"/>
        <w:position w:val="0"/>
        <w:sz w:val="26"/>
        <w:szCs w:val="26"/>
        <w:u w:val="none"/>
      </w:rPr>
    </w:lvl>
    <w:lvl w:ilvl="5">
      <w:start w:val="1"/>
      <w:numFmt w:val="decimal"/>
      <w:lvlText w:val="%1."/>
      <w:lvlJc w:val="left"/>
      <w:rPr>
        <w:rFonts w:ascii="Batang" w:hAnsi="Courier New" w:cs="Batang"/>
        <w:b w:val="0"/>
        <w:bCs w:val="0"/>
        <w:i/>
        <w:iCs/>
        <w:smallCaps w:val="0"/>
        <w:strike w:val="0"/>
        <w:color w:val="000000"/>
        <w:spacing w:val="-30"/>
        <w:w w:val="100"/>
        <w:position w:val="0"/>
        <w:sz w:val="26"/>
        <w:szCs w:val="26"/>
        <w:u w:val="none"/>
      </w:rPr>
    </w:lvl>
    <w:lvl w:ilvl="6">
      <w:start w:val="1"/>
      <w:numFmt w:val="decimal"/>
      <w:lvlText w:val="%1."/>
      <w:lvlJc w:val="left"/>
      <w:rPr>
        <w:rFonts w:ascii="Batang" w:hAnsi="Courier New" w:cs="Batang"/>
        <w:b w:val="0"/>
        <w:bCs w:val="0"/>
        <w:i/>
        <w:iCs/>
        <w:smallCaps w:val="0"/>
        <w:strike w:val="0"/>
        <w:color w:val="000000"/>
        <w:spacing w:val="-30"/>
        <w:w w:val="100"/>
        <w:position w:val="0"/>
        <w:sz w:val="26"/>
        <w:szCs w:val="26"/>
        <w:u w:val="none"/>
      </w:rPr>
    </w:lvl>
    <w:lvl w:ilvl="7">
      <w:start w:val="1"/>
      <w:numFmt w:val="decimal"/>
      <w:lvlText w:val="%1."/>
      <w:lvlJc w:val="left"/>
      <w:rPr>
        <w:rFonts w:ascii="Batang" w:hAnsi="Courier New" w:cs="Batang"/>
        <w:b w:val="0"/>
        <w:bCs w:val="0"/>
        <w:i/>
        <w:iCs/>
        <w:smallCaps w:val="0"/>
        <w:strike w:val="0"/>
        <w:color w:val="000000"/>
        <w:spacing w:val="-30"/>
        <w:w w:val="100"/>
        <w:position w:val="0"/>
        <w:sz w:val="26"/>
        <w:szCs w:val="26"/>
        <w:u w:val="none"/>
      </w:rPr>
    </w:lvl>
    <w:lvl w:ilvl="8">
      <w:start w:val="1"/>
      <w:numFmt w:val="decimal"/>
      <w:lvlText w:val="%1."/>
      <w:lvlJc w:val="left"/>
      <w:rPr>
        <w:rFonts w:ascii="Batang" w:hAnsi="Courier New" w:cs="Batang"/>
        <w:b w:val="0"/>
        <w:bCs w:val="0"/>
        <w:i/>
        <w:iCs/>
        <w:smallCaps w:val="0"/>
        <w:strike w:val="0"/>
        <w:color w:val="000000"/>
        <w:spacing w:val="-30"/>
        <w:w w:val="100"/>
        <w:position w:val="0"/>
        <w:sz w:val="26"/>
        <w:szCs w:val="26"/>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0">
    <w:nsid w:val="00000015"/>
    <w:multiLevelType w:val="multilevel"/>
    <w:tmpl w:val="0000001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1">
    <w:nsid w:val="00000017"/>
    <w:multiLevelType w:val="multilevel"/>
    <w:tmpl w:val="0000001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3">
    <w:nsid w:val="0000001B"/>
    <w:multiLevelType w:val="multilevel"/>
    <w:tmpl w:val="0000001A"/>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4">
    <w:nsid w:val="0000001D"/>
    <w:multiLevelType w:val="multilevel"/>
    <w:tmpl w:val="0000001C"/>
    <w:lvl w:ilvl="0">
      <w:start w:val="1"/>
      <w:numFmt w:val="decimal"/>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1"/>
        <w:w w:val="100"/>
        <w:position w:val="0"/>
        <w:sz w:val="23"/>
        <w:szCs w:val="23"/>
        <w:u w:val="none"/>
      </w:rPr>
    </w:lvl>
  </w:abstractNum>
  <w:abstractNum w:abstractNumId="15">
    <w:nsid w:val="0000001F"/>
    <w:multiLevelType w:val="multilevel"/>
    <w:tmpl w:val="0000001E"/>
    <w:lvl w:ilvl="0">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2"/>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6">
    <w:nsid w:val="00000021"/>
    <w:multiLevelType w:val="multilevel"/>
    <w:tmpl w:val="0000002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evenAndOddHeaders/>
  <w:drawingGridHorizontalSpacing w:val="181"/>
  <w:drawingGridVerticalSpacing w:val="181"/>
  <w:doNotShadeFormData/>
  <w:characterSpacingControl w:val="compressPunctuation"/>
  <w:doNotValidateAgainstSchema/>
  <w:doNotDemarcateInvalidXml/>
  <w:hdrShapeDefaults>
    <o:shapedefaults v:ext="edit" spidmax="2053"/>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EE0"/>
    <w:rsid w:val="00161E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1">
    <w:name w:val="Основной текст Знак1"/>
    <w:basedOn w:val="a0"/>
    <w:link w:val="a4"/>
    <w:uiPriority w:val="99"/>
    <w:rPr>
      <w:rFonts w:ascii="Times New Roman" w:hAnsi="Times New Roman" w:cs="Times New Roman"/>
      <w:b/>
      <w:bCs/>
      <w:sz w:val="26"/>
      <w:szCs w:val="26"/>
      <w:u w:val="none"/>
    </w:rPr>
  </w:style>
  <w:style w:type="paragraph" w:styleId="a4">
    <w:name w:val="Body Text"/>
    <w:basedOn w:val="a"/>
    <w:link w:val="1"/>
    <w:uiPriority w:val="99"/>
    <w:pPr>
      <w:shd w:val="clear" w:color="auto" w:fill="FFFFFF"/>
      <w:spacing w:after="660" w:line="240" w:lineRule="atLeast"/>
      <w:ind w:hanging="1740"/>
      <w:jc w:val="center"/>
    </w:pPr>
    <w:rPr>
      <w:rFonts w:ascii="Times New Roman" w:hAnsi="Times New Roman" w:cs="Times New Roman"/>
      <w:b/>
      <w:bCs/>
      <w:color w:val="auto"/>
      <w:sz w:val="26"/>
      <w:szCs w:val="26"/>
      <w:lang w:eastAsia="ru-RU"/>
    </w:rPr>
  </w:style>
  <w:style w:type="character" w:customStyle="1" w:styleId="a5">
    <w:name w:val="Основной текст Знак"/>
    <w:basedOn w:val="a0"/>
    <w:uiPriority w:val="99"/>
    <w:semiHidden/>
    <w:rPr>
      <w:rFonts w:cs="Courier New"/>
      <w:color w:val="000000"/>
      <w:lang w:val="en-US" w:eastAsia="en-US"/>
    </w:rPr>
  </w:style>
  <w:style w:type="character" w:customStyle="1" w:styleId="2">
    <w:name w:val="Основной текст (2)_"/>
    <w:basedOn w:val="a0"/>
    <w:link w:val="20"/>
    <w:uiPriority w:val="99"/>
    <w:rPr>
      <w:rFonts w:ascii="Batang" w:eastAsia="Batang" w:cs="Batang"/>
      <w:i/>
      <w:iCs/>
      <w:spacing w:val="-30"/>
      <w:sz w:val="26"/>
      <w:szCs w:val="26"/>
      <w:u w:val="none"/>
    </w:rPr>
  </w:style>
  <w:style w:type="character" w:customStyle="1" w:styleId="Batang">
    <w:name w:val="Основной текст + Batang"/>
    <w:aliases w:val="Не полужирный,Курсив,Интервал -1 pt"/>
    <w:basedOn w:val="1"/>
    <w:uiPriority w:val="99"/>
    <w:rPr>
      <w:rFonts w:ascii="Batang" w:eastAsia="Batang" w:cs="Batang"/>
      <w:i/>
      <w:iCs/>
      <w:spacing w:val="-30"/>
      <w:sz w:val="26"/>
      <w:szCs w:val="26"/>
      <w:u w:val="none"/>
    </w:rPr>
  </w:style>
  <w:style w:type="character" w:customStyle="1" w:styleId="Batang7">
    <w:name w:val="Основной текст + Batang7"/>
    <w:aliases w:val="9 pt,Не полужирный11,Малые прописные,Интервал 0 pt"/>
    <w:basedOn w:val="1"/>
    <w:uiPriority w:val="99"/>
    <w:rPr>
      <w:rFonts w:ascii="Batang" w:eastAsia="Batang" w:cs="Batang"/>
      <w:smallCaps/>
      <w:spacing w:val="-10"/>
      <w:sz w:val="18"/>
      <w:szCs w:val="18"/>
      <w:u w:val="none"/>
      <w:lang w:val="ru-RU" w:eastAsia="ru-RU"/>
    </w:rPr>
  </w:style>
  <w:style w:type="character" w:customStyle="1" w:styleId="Batang6">
    <w:name w:val="Основной текст + Batang6"/>
    <w:aliases w:val="9 pt1,Не полужирный10,Малые прописные1,Интервал 0 pt5"/>
    <w:basedOn w:val="1"/>
    <w:uiPriority w:val="99"/>
    <w:rPr>
      <w:rFonts w:ascii="Batang" w:eastAsia="Batang" w:cs="Batang"/>
      <w:smallCaps/>
      <w:spacing w:val="-10"/>
      <w:sz w:val="18"/>
      <w:szCs w:val="18"/>
      <w:u w:val="single"/>
      <w:lang w:val="ru-RU" w:eastAsia="ru-RU"/>
    </w:rPr>
  </w:style>
  <w:style w:type="character" w:customStyle="1" w:styleId="3">
    <w:name w:val="Основной текст (3)_"/>
    <w:basedOn w:val="a0"/>
    <w:link w:val="30"/>
    <w:uiPriority w:val="99"/>
    <w:rPr>
      <w:rFonts w:ascii="Batang" w:eastAsia="Batang" w:cs="Batang"/>
      <w:i/>
      <w:iCs/>
      <w:noProof/>
      <w:spacing w:val="-40"/>
      <w:sz w:val="20"/>
      <w:szCs w:val="20"/>
      <w:u w:val="none"/>
    </w:rPr>
  </w:style>
  <w:style w:type="character" w:customStyle="1" w:styleId="a6">
    <w:name w:val="Подпись к картинке_"/>
    <w:basedOn w:val="a0"/>
    <w:link w:val="10"/>
    <w:uiPriority w:val="99"/>
    <w:rPr>
      <w:rFonts w:ascii="Times New Roman" w:hAnsi="Times New Roman" w:cs="Times New Roman"/>
      <w:b/>
      <w:bCs/>
      <w:sz w:val="26"/>
      <w:szCs w:val="26"/>
      <w:u w:val="none"/>
      <w:lang w:val="ru-RU" w:eastAsia="ru-RU"/>
    </w:rPr>
  </w:style>
  <w:style w:type="character" w:customStyle="1" w:styleId="2TimesNewRoman">
    <w:name w:val="Основной текст (2) + Times New Roman"/>
    <w:aliases w:val="Полужирный,Не курсив,Интервал 0 pt4"/>
    <w:basedOn w:val="2"/>
    <w:uiPriority w:val="99"/>
    <w:rPr>
      <w:rFonts w:ascii="Times New Roman" w:hAnsi="Times New Roman" w:cs="Times New Roman"/>
      <w:b/>
      <w:bCs/>
      <w:spacing w:val="0"/>
      <w:sz w:val="26"/>
      <w:szCs w:val="26"/>
      <w:u w:val="none"/>
    </w:rPr>
  </w:style>
  <w:style w:type="character" w:customStyle="1" w:styleId="4">
    <w:name w:val="Основной текст (4)_"/>
    <w:basedOn w:val="a0"/>
    <w:link w:val="40"/>
    <w:uiPriority w:val="99"/>
    <w:rPr>
      <w:rFonts w:ascii="Times New Roman" w:hAnsi="Times New Roman" w:cs="Times New Roman"/>
      <w:b/>
      <w:bCs/>
      <w:sz w:val="25"/>
      <w:szCs w:val="25"/>
      <w:u w:val="none"/>
      <w:lang w:val="ru-RU" w:eastAsia="ru-RU"/>
    </w:rPr>
  </w:style>
  <w:style w:type="character" w:customStyle="1" w:styleId="Batang5">
    <w:name w:val="Основной текст + Batang5"/>
    <w:aliases w:val="12 pt,Не полужирный9,Интервал 0 pt3"/>
    <w:basedOn w:val="1"/>
    <w:uiPriority w:val="99"/>
    <w:rPr>
      <w:rFonts w:ascii="Batang" w:eastAsia="Batang" w:cs="Batang"/>
      <w:spacing w:val="-10"/>
      <w:sz w:val="24"/>
      <w:szCs w:val="24"/>
      <w:u w:val="none"/>
    </w:rPr>
  </w:style>
  <w:style w:type="character" w:customStyle="1" w:styleId="Batang4">
    <w:name w:val="Основной текст + Batang4"/>
    <w:aliases w:val="18,5 pt,Не полужирный8"/>
    <w:basedOn w:val="1"/>
    <w:uiPriority w:val="99"/>
    <w:rPr>
      <w:rFonts w:ascii="Batang" w:eastAsia="Batang" w:cs="Batang"/>
      <w:noProof/>
      <w:sz w:val="37"/>
      <w:szCs w:val="37"/>
      <w:u w:val="none"/>
    </w:rPr>
  </w:style>
  <w:style w:type="character" w:customStyle="1" w:styleId="Batang3">
    <w:name w:val="Основной текст + Batang3"/>
    <w:aliases w:val="Не полужирный7,Курсив4,Интервал -1 pt2"/>
    <w:basedOn w:val="1"/>
    <w:uiPriority w:val="99"/>
    <w:rPr>
      <w:rFonts w:ascii="Batang" w:eastAsia="Batang" w:cs="Batang"/>
      <w:i/>
      <w:iCs/>
      <w:noProof/>
      <w:spacing w:val="-30"/>
      <w:sz w:val="26"/>
      <w:szCs w:val="26"/>
      <w:u w:val="none"/>
    </w:rPr>
  </w:style>
  <w:style w:type="character" w:customStyle="1" w:styleId="Georgia">
    <w:name w:val="Основной текст + Georgia"/>
    <w:aliases w:val="182,5 pt5,Не полужирный6,Интервал 2 pt"/>
    <w:basedOn w:val="1"/>
    <w:uiPriority w:val="99"/>
    <w:rPr>
      <w:rFonts w:ascii="Georgia" w:hAnsi="Georgia" w:cs="Georgia"/>
      <w:noProof/>
      <w:spacing w:val="40"/>
      <w:sz w:val="37"/>
      <w:szCs w:val="37"/>
      <w:u w:val="none"/>
    </w:rPr>
  </w:style>
  <w:style w:type="character" w:customStyle="1" w:styleId="Batang2">
    <w:name w:val="Основной текст + Batang2"/>
    <w:aliases w:val="181,5 pt4,Не полужирный5,Курсив3"/>
    <w:basedOn w:val="1"/>
    <w:uiPriority w:val="99"/>
    <w:rPr>
      <w:rFonts w:ascii="Batang" w:eastAsia="Batang" w:cs="Batang"/>
      <w:i/>
      <w:iCs/>
      <w:noProof/>
      <w:sz w:val="37"/>
      <w:szCs w:val="37"/>
      <w:u w:val="none"/>
    </w:rPr>
  </w:style>
  <w:style w:type="character" w:customStyle="1" w:styleId="a7">
    <w:name w:val="Колонтитул_"/>
    <w:basedOn w:val="a0"/>
    <w:link w:val="11"/>
    <w:uiPriority w:val="99"/>
    <w:rPr>
      <w:rFonts w:ascii="Bookman Old Style" w:hAnsi="Bookman Old Style" w:cs="Bookman Old Style"/>
      <w:w w:val="60"/>
      <w:sz w:val="27"/>
      <w:szCs w:val="27"/>
      <w:u w:val="none"/>
    </w:rPr>
  </w:style>
  <w:style w:type="character" w:customStyle="1" w:styleId="8">
    <w:name w:val="Заголовок №8_"/>
    <w:basedOn w:val="a0"/>
    <w:link w:val="80"/>
    <w:uiPriority w:val="99"/>
    <w:rPr>
      <w:rFonts w:ascii="Times New Roman" w:hAnsi="Times New Roman" w:cs="Times New Roman"/>
      <w:noProof/>
      <w:sz w:val="20"/>
      <w:szCs w:val="20"/>
      <w:u w:val="none"/>
    </w:rPr>
  </w:style>
  <w:style w:type="character" w:customStyle="1" w:styleId="1pt">
    <w:name w:val="Основной текст + Интервал 1 pt"/>
    <w:basedOn w:val="1"/>
    <w:uiPriority w:val="99"/>
    <w:rPr>
      <w:rFonts w:ascii="Times New Roman" w:hAnsi="Times New Roman" w:cs="Times New Roman"/>
      <w:b/>
      <w:bCs/>
      <w:spacing w:val="30"/>
      <w:sz w:val="26"/>
      <w:szCs w:val="26"/>
      <w:u w:val="none"/>
    </w:rPr>
  </w:style>
  <w:style w:type="character" w:customStyle="1" w:styleId="6">
    <w:name w:val="Заголовок №6_"/>
    <w:basedOn w:val="a0"/>
    <w:link w:val="60"/>
    <w:uiPriority w:val="99"/>
    <w:rPr>
      <w:rFonts w:ascii="Batang" w:eastAsia="Batang" w:cs="Batang"/>
      <w:i/>
      <w:iCs/>
      <w:noProof/>
      <w:spacing w:val="-30"/>
      <w:sz w:val="26"/>
      <w:szCs w:val="26"/>
      <w:u w:val="none"/>
    </w:rPr>
  </w:style>
  <w:style w:type="character" w:customStyle="1" w:styleId="6TimesNewRoman">
    <w:name w:val="Заголовок №6 + Times New Roman"/>
    <w:aliases w:val="Полужирный3,Не курсив3,Интервал 0 pt2"/>
    <w:basedOn w:val="6"/>
    <w:uiPriority w:val="99"/>
    <w:rPr>
      <w:rFonts w:ascii="Times New Roman" w:hAnsi="Times New Roman" w:cs="Times New Roman"/>
      <w:b/>
      <w:bCs/>
      <w:noProof/>
      <w:spacing w:val="0"/>
      <w:sz w:val="26"/>
      <w:szCs w:val="26"/>
      <w:u w:val="none"/>
    </w:rPr>
  </w:style>
  <w:style w:type="character" w:customStyle="1" w:styleId="31">
    <w:name w:val="Оглавление (3)_"/>
    <w:basedOn w:val="a0"/>
    <w:link w:val="32"/>
    <w:uiPriority w:val="99"/>
    <w:rPr>
      <w:rFonts w:ascii="Batang" w:eastAsia="Batang" w:cs="Batang"/>
      <w:i/>
      <w:iCs/>
      <w:noProof/>
      <w:u w:val="none"/>
    </w:rPr>
  </w:style>
  <w:style w:type="character" w:customStyle="1" w:styleId="3TimesNewRoman">
    <w:name w:val="Оглавление (3) + Times New Roman"/>
    <w:aliases w:val="12,5 pt3,Полужирный2,Не курсив2"/>
    <w:basedOn w:val="31"/>
    <w:uiPriority w:val="99"/>
    <w:rPr>
      <w:rFonts w:ascii="Times New Roman" w:hAnsi="Times New Roman" w:cs="Times New Roman"/>
      <w:b/>
      <w:bCs/>
      <w:noProof/>
      <w:sz w:val="25"/>
      <w:szCs w:val="25"/>
      <w:u w:val="none"/>
    </w:rPr>
  </w:style>
  <w:style w:type="character" w:customStyle="1" w:styleId="a8">
    <w:name w:val="Оглавление_"/>
    <w:basedOn w:val="a0"/>
    <w:link w:val="a9"/>
    <w:uiPriority w:val="99"/>
    <w:rPr>
      <w:rFonts w:ascii="Times New Roman" w:hAnsi="Times New Roman" w:cs="Times New Roman"/>
      <w:b/>
      <w:bCs/>
      <w:sz w:val="26"/>
      <w:szCs w:val="26"/>
      <w:u w:val="none"/>
    </w:rPr>
  </w:style>
  <w:style w:type="character" w:customStyle="1" w:styleId="61">
    <w:name w:val="Основной текст (6)_"/>
    <w:basedOn w:val="a0"/>
    <w:link w:val="62"/>
    <w:uiPriority w:val="99"/>
    <w:rPr>
      <w:rFonts w:ascii="Batang" w:eastAsia="Batang" w:cs="Batang"/>
      <w:i/>
      <w:iCs/>
      <w:noProof/>
      <w:spacing w:val="-20"/>
      <w:sz w:val="18"/>
      <w:szCs w:val="18"/>
      <w:u w:val="none"/>
    </w:rPr>
  </w:style>
  <w:style w:type="character" w:customStyle="1" w:styleId="5Exact">
    <w:name w:val="Основной текст (5) Exact"/>
    <w:basedOn w:val="a0"/>
    <w:link w:val="5"/>
    <w:uiPriority w:val="99"/>
    <w:rPr>
      <w:rFonts w:ascii="Batang" w:eastAsia="Batang" w:cs="Batang"/>
      <w:noProof/>
      <w:spacing w:val="-21"/>
      <w:u w:val="none"/>
    </w:rPr>
  </w:style>
  <w:style w:type="character" w:customStyle="1" w:styleId="9Exact">
    <w:name w:val="Основной текст (9) Exact"/>
    <w:basedOn w:val="a0"/>
    <w:link w:val="9"/>
    <w:uiPriority w:val="99"/>
    <w:rPr>
      <w:rFonts w:ascii="Batang" w:eastAsia="Batang" w:cs="Batang"/>
      <w:noProof/>
      <w:sz w:val="20"/>
      <w:szCs w:val="20"/>
      <w:u w:val="none"/>
    </w:rPr>
  </w:style>
  <w:style w:type="character" w:customStyle="1" w:styleId="50">
    <w:name w:val="Заголовок №5_"/>
    <w:basedOn w:val="a0"/>
    <w:link w:val="51"/>
    <w:uiPriority w:val="99"/>
    <w:rPr>
      <w:rFonts w:ascii="Batang" w:eastAsia="Batang" w:cs="Batang"/>
      <w:i/>
      <w:iCs/>
      <w:noProof/>
      <w:spacing w:val="-30"/>
      <w:sz w:val="26"/>
      <w:szCs w:val="26"/>
      <w:u w:val="none"/>
    </w:rPr>
  </w:style>
  <w:style w:type="character" w:customStyle="1" w:styleId="7">
    <w:name w:val="Основной текст (7)_"/>
    <w:basedOn w:val="a0"/>
    <w:link w:val="70"/>
    <w:uiPriority w:val="99"/>
    <w:rPr>
      <w:rFonts w:ascii="Batang" w:eastAsia="Batang" w:cs="Batang"/>
      <w:noProof/>
      <w:spacing w:val="-10"/>
      <w:sz w:val="18"/>
      <w:szCs w:val="18"/>
      <w:u w:val="none"/>
    </w:rPr>
  </w:style>
  <w:style w:type="character" w:customStyle="1" w:styleId="41">
    <w:name w:val="Заголовок №4_"/>
    <w:basedOn w:val="a0"/>
    <w:link w:val="42"/>
    <w:uiPriority w:val="99"/>
    <w:rPr>
      <w:rFonts w:ascii="Batang" w:eastAsia="Batang" w:cs="Batang"/>
      <w:i/>
      <w:iCs/>
      <w:noProof/>
      <w:spacing w:val="-30"/>
      <w:sz w:val="26"/>
      <w:szCs w:val="26"/>
      <w:u w:val="none"/>
    </w:rPr>
  </w:style>
  <w:style w:type="character" w:customStyle="1" w:styleId="100">
    <w:name w:val="Основной текст (10)_"/>
    <w:basedOn w:val="a0"/>
    <w:link w:val="101"/>
    <w:uiPriority w:val="99"/>
    <w:rPr>
      <w:rFonts w:ascii="Batang" w:eastAsia="Batang" w:cs="Batang"/>
      <w:noProof/>
      <w:spacing w:val="-10"/>
      <w:u w:val="none"/>
    </w:rPr>
  </w:style>
  <w:style w:type="character" w:customStyle="1" w:styleId="aa">
    <w:name w:val="Подпись к картинке"/>
    <w:basedOn w:val="a6"/>
    <w:uiPriority w:val="99"/>
    <w:rPr>
      <w:rFonts w:ascii="Times New Roman" w:hAnsi="Times New Roman" w:cs="Times New Roman"/>
      <w:b/>
      <w:bCs/>
      <w:sz w:val="26"/>
      <w:szCs w:val="26"/>
      <w:u w:val="single"/>
    </w:rPr>
  </w:style>
  <w:style w:type="character" w:customStyle="1" w:styleId="420">
    <w:name w:val="Заголовок №4 (2)_"/>
    <w:basedOn w:val="a0"/>
    <w:link w:val="421"/>
    <w:uiPriority w:val="99"/>
    <w:rPr>
      <w:rFonts w:ascii="Times New Roman" w:hAnsi="Times New Roman" w:cs="Times New Roman"/>
      <w:b/>
      <w:bCs/>
      <w:noProof/>
      <w:sz w:val="26"/>
      <w:szCs w:val="26"/>
      <w:u w:val="none"/>
    </w:rPr>
  </w:style>
  <w:style w:type="character" w:customStyle="1" w:styleId="63">
    <w:name w:val="Заголовок №6 (3)_"/>
    <w:basedOn w:val="a0"/>
    <w:link w:val="630"/>
    <w:uiPriority w:val="99"/>
    <w:rPr>
      <w:rFonts w:ascii="Batang" w:eastAsia="Batang" w:cs="Batang"/>
      <w:noProof/>
      <w:spacing w:val="-10"/>
      <w:u w:val="none"/>
    </w:rPr>
  </w:style>
  <w:style w:type="character" w:customStyle="1" w:styleId="12">
    <w:name w:val="Заголовок №1_"/>
    <w:basedOn w:val="a0"/>
    <w:link w:val="13"/>
    <w:uiPriority w:val="99"/>
    <w:rPr>
      <w:rFonts w:ascii="Batang" w:eastAsia="Batang" w:cs="Batang"/>
      <w:i/>
      <w:iCs/>
      <w:noProof/>
      <w:spacing w:val="-20"/>
      <w:sz w:val="18"/>
      <w:szCs w:val="18"/>
      <w:u w:val="none"/>
    </w:rPr>
  </w:style>
  <w:style w:type="character" w:customStyle="1" w:styleId="71">
    <w:name w:val="Заголовок №7_"/>
    <w:basedOn w:val="a0"/>
    <w:link w:val="72"/>
    <w:uiPriority w:val="99"/>
    <w:rPr>
      <w:rFonts w:ascii="Georgia" w:hAnsi="Georgia" w:cs="Georgia"/>
      <w:i/>
      <w:iCs/>
      <w:noProof/>
      <w:spacing w:val="70"/>
      <w:sz w:val="26"/>
      <w:szCs w:val="26"/>
      <w:u w:val="none"/>
    </w:rPr>
  </w:style>
  <w:style w:type="character" w:customStyle="1" w:styleId="120">
    <w:name w:val="Основной текст (12)_"/>
    <w:basedOn w:val="a0"/>
    <w:link w:val="121"/>
    <w:uiPriority w:val="99"/>
    <w:rPr>
      <w:rFonts w:ascii="Bookman Old Style" w:hAnsi="Bookman Old Style" w:cs="Bookman Old Style"/>
      <w:i/>
      <w:iCs/>
      <w:noProof/>
      <w:spacing w:val="-20"/>
      <w:sz w:val="21"/>
      <w:szCs w:val="21"/>
      <w:u w:val="none"/>
    </w:rPr>
  </w:style>
  <w:style w:type="character" w:customStyle="1" w:styleId="21">
    <w:name w:val="Оглавление (2)_"/>
    <w:basedOn w:val="a0"/>
    <w:link w:val="22"/>
    <w:uiPriority w:val="99"/>
    <w:rPr>
      <w:rFonts w:ascii="Batang" w:eastAsia="Batang" w:cs="Batang"/>
      <w:i/>
      <w:iCs/>
      <w:spacing w:val="-30"/>
      <w:sz w:val="26"/>
      <w:szCs w:val="26"/>
      <w:u w:val="none"/>
    </w:rPr>
  </w:style>
  <w:style w:type="character" w:customStyle="1" w:styleId="64">
    <w:name w:val="Оглавление (6)_"/>
    <w:basedOn w:val="a0"/>
    <w:link w:val="65"/>
    <w:uiPriority w:val="99"/>
    <w:rPr>
      <w:rFonts w:ascii="Batang" w:eastAsia="Batang" w:cs="Batang"/>
      <w:noProof/>
      <w:spacing w:val="-10"/>
      <w:sz w:val="18"/>
      <w:szCs w:val="18"/>
      <w:u w:val="none"/>
    </w:rPr>
  </w:style>
  <w:style w:type="character" w:customStyle="1" w:styleId="73">
    <w:name w:val="Оглавление (7)_"/>
    <w:basedOn w:val="a0"/>
    <w:link w:val="74"/>
    <w:uiPriority w:val="99"/>
    <w:rPr>
      <w:rFonts w:ascii="Bookman Old Style" w:hAnsi="Bookman Old Style" w:cs="Bookman Old Style"/>
      <w:noProof/>
      <w:spacing w:val="-30"/>
      <w:sz w:val="39"/>
      <w:szCs w:val="39"/>
      <w:u w:val="none"/>
    </w:rPr>
  </w:style>
  <w:style w:type="character" w:customStyle="1" w:styleId="Batang0">
    <w:name w:val="Подпись к картинке + Batang"/>
    <w:aliases w:val="Не полужирный4,Курсив2,Интервал -1 pt1"/>
    <w:basedOn w:val="a6"/>
    <w:uiPriority w:val="99"/>
    <w:rPr>
      <w:rFonts w:ascii="Batang" w:eastAsia="Batang" w:cs="Batang"/>
      <w:i/>
      <w:iCs/>
      <w:spacing w:val="-30"/>
      <w:sz w:val="26"/>
      <w:szCs w:val="26"/>
      <w:u w:val="none"/>
    </w:rPr>
  </w:style>
  <w:style w:type="character" w:customStyle="1" w:styleId="Exact">
    <w:name w:val="Основной текст Exact"/>
    <w:basedOn w:val="a0"/>
    <w:uiPriority w:val="99"/>
    <w:rPr>
      <w:rFonts w:ascii="Times New Roman" w:hAnsi="Times New Roman" w:cs="Times New Roman"/>
      <w:b/>
      <w:bCs/>
      <w:spacing w:val="1"/>
      <w:sz w:val="23"/>
      <w:szCs w:val="23"/>
      <w:u w:val="none"/>
    </w:rPr>
  </w:style>
  <w:style w:type="character" w:customStyle="1" w:styleId="Exact1">
    <w:name w:val="Основной текст Exact1"/>
    <w:basedOn w:val="1"/>
    <w:uiPriority w:val="99"/>
    <w:rPr>
      <w:rFonts w:ascii="Times New Roman" w:hAnsi="Times New Roman" w:cs="Times New Roman"/>
      <w:b/>
      <w:bCs/>
      <w:spacing w:val="1"/>
      <w:sz w:val="23"/>
      <w:szCs w:val="23"/>
      <w:u w:val="single"/>
    </w:rPr>
  </w:style>
  <w:style w:type="character" w:customStyle="1" w:styleId="14">
    <w:name w:val="Основной текст (14)_"/>
    <w:basedOn w:val="a0"/>
    <w:link w:val="140"/>
    <w:uiPriority w:val="99"/>
    <w:rPr>
      <w:rFonts w:ascii="Batang" w:eastAsia="Batang" w:cs="Batang"/>
      <w:i/>
      <w:iCs/>
      <w:noProof/>
      <w:spacing w:val="-20"/>
      <w:sz w:val="20"/>
      <w:szCs w:val="20"/>
      <w:u w:val="none"/>
    </w:rPr>
  </w:style>
  <w:style w:type="character" w:customStyle="1" w:styleId="130">
    <w:name w:val="Основной текст + 13"/>
    <w:aliases w:val="5 pt2,Не полужирный3"/>
    <w:basedOn w:val="1"/>
    <w:uiPriority w:val="99"/>
    <w:rPr>
      <w:rFonts w:ascii="Times New Roman" w:hAnsi="Times New Roman" w:cs="Times New Roman"/>
      <w:noProof/>
      <w:sz w:val="27"/>
      <w:szCs w:val="27"/>
      <w:u w:val="none"/>
    </w:rPr>
  </w:style>
  <w:style w:type="character" w:customStyle="1" w:styleId="131">
    <w:name w:val="Основной текст + 131"/>
    <w:aliases w:val="5 pt1,Не полужирный2"/>
    <w:basedOn w:val="1"/>
    <w:uiPriority w:val="99"/>
    <w:rPr>
      <w:rFonts w:ascii="Times New Roman" w:hAnsi="Times New Roman" w:cs="Times New Roman"/>
      <w:strike/>
      <w:noProof/>
      <w:sz w:val="27"/>
      <w:szCs w:val="27"/>
      <w:u w:val="none"/>
    </w:rPr>
  </w:style>
  <w:style w:type="character" w:customStyle="1" w:styleId="1pt1">
    <w:name w:val="Основной текст + Интервал 1 pt1"/>
    <w:basedOn w:val="1"/>
    <w:uiPriority w:val="99"/>
    <w:rPr>
      <w:rFonts w:ascii="Times New Roman" w:hAnsi="Times New Roman" w:cs="Times New Roman"/>
      <w:b/>
      <w:bCs/>
      <w:spacing w:val="30"/>
      <w:sz w:val="26"/>
      <w:szCs w:val="26"/>
      <w:u w:val="none"/>
    </w:rPr>
  </w:style>
  <w:style w:type="character" w:customStyle="1" w:styleId="2TimesNewRoman0">
    <w:name w:val="Оглавление (2) + Times New Roman"/>
    <w:aliases w:val="Полужирный1,Не курсив1,Интервал 0 pt1"/>
    <w:basedOn w:val="21"/>
    <w:uiPriority w:val="99"/>
    <w:rPr>
      <w:rFonts w:ascii="Times New Roman" w:hAnsi="Times New Roman" w:cs="Times New Roman"/>
      <w:b/>
      <w:bCs/>
      <w:spacing w:val="0"/>
      <w:sz w:val="26"/>
      <w:szCs w:val="26"/>
      <w:u w:val="none"/>
    </w:rPr>
  </w:style>
  <w:style w:type="character" w:customStyle="1" w:styleId="90">
    <w:name w:val="Оглавление (9)_"/>
    <w:basedOn w:val="a0"/>
    <w:link w:val="91"/>
    <w:uiPriority w:val="99"/>
    <w:rPr>
      <w:rFonts w:ascii="Times New Roman" w:hAnsi="Times New Roman" w:cs="Times New Roman"/>
      <w:sz w:val="27"/>
      <w:szCs w:val="27"/>
      <w:u w:val="none"/>
    </w:rPr>
  </w:style>
  <w:style w:type="character" w:customStyle="1" w:styleId="Batang1">
    <w:name w:val="Основной текст + Batang1"/>
    <w:aliases w:val="Не полужирный1,Курсив1,Интервал -2 pt"/>
    <w:basedOn w:val="1"/>
    <w:uiPriority w:val="99"/>
    <w:rPr>
      <w:rFonts w:ascii="Batang" w:eastAsia="Batang" w:cs="Batang"/>
      <w:i/>
      <w:iCs/>
      <w:spacing w:val="-50"/>
      <w:sz w:val="26"/>
      <w:szCs w:val="26"/>
      <w:u w:val="none"/>
    </w:rPr>
  </w:style>
  <w:style w:type="character" w:customStyle="1" w:styleId="ab">
    <w:name w:val="Колонтитул"/>
    <w:basedOn w:val="a7"/>
    <w:uiPriority w:val="99"/>
    <w:rPr>
      <w:rFonts w:ascii="Bookman Old Style" w:hAnsi="Bookman Old Style" w:cs="Bookman Old Style"/>
      <w:noProof/>
      <w:w w:val="60"/>
      <w:sz w:val="27"/>
      <w:szCs w:val="27"/>
      <w:u w:val="none"/>
    </w:rPr>
  </w:style>
  <w:style w:type="character" w:customStyle="1" w:styleId="730">
    <w:name w:val="Заголовок №7 (3)_"/>
    <w:basedOn w:val="a0"/>
    <w:link w:val="731"/>
    <w:uiPriority w:val="99"/>
    <w:rPr>
      <w:rFonts w:ascii="Batang" w:eastAsia="Batang" w:cs="Batang"/>
      <w:i/>
      <w:iCs/>
      <w:noProof/>
      <w:spacing w:val="-30"/>
      <w:sz w:val="26"/>
      <w:szCs w:val="26"/>
      <w:u w:val="none"/>
    </w:rPr>
  </w:style>
  <w:style w:type="paragraph" w:customStyle="1" w:styleId="20">
    <w:name w:val="Основной текст (2)"/>
    <w:basedOn w:val="a"/>
    <w:link w:val="2"/>
    <w:uiPriority w:val="99"/>
    <w:pPr>
      <w:shd w:val="clear" w:color="auto" w:fill="FFFFFF"/>
      <w:spacing w:before="660" w:after="120" w:line="240" w:lineRule="atLeast"/>
      <w:ind w:hanging="1400"/>
      <w:jc w:val="both"/>
    </w:pPr>
    <w:rPr>
      <w:rFonts w:ascii="Batang" w:eastAsia="Batang" w:cs="Batang"/>
      <w:i/>
      <w:iCs/>
      <w:color w:val="auto"/>
      <w:spacing w:val="-30"/>
      <w:sz w:val="26"/>
      <w:szCs w:val="26"/>
      <w:lang w:eastAsia="ru-RU"/>
    </w:rPr>
  </w:style>
  <w:style w:type="paragraph" w:customStyle="1" w:styleId="30">
    <w:name w:val="Основной текст (3)"/>
    <w:basedOn w:val="a"/>
    <w:link w:val="3"/>
    <w:uiPriority w:val="99"/>
    <w:pPr>
      <w:shd w:val="clear" w:color="auto" w:fill="FFFFFF"/>
      <w:spacing w:before="60" w:after="120" w:line="240" w:lineRule="atLeast"/>
    </w:pPr>
    <w:rPr>
      <w:rFonts w:ascii="Batang" w:eastAsia="Batang" w:cs="Batang"/>
      <w:i/>
      <w:iCs/>
      <w:noProof/>
      <w:color w:val="auto"/>
      <w:spacing w:val="-40"/>
      <w:sz w:val="20"/>
      <w:szCs w:val="20"/>
      <w:lang w:eastAsia="ru-RU"/>
    </w:rPr>
  </w:style>
  <w:style w:type="paragraph" w:customStyle="1" w:styleId="10">
    <w:name w:val="Подпись к картинке1"/>
    <w:basedOn w:val="a"/>
    <w:link w:val="a6"/>
    <w:uiPriority w:val="99"/>
    <w:pPr>
      <w:shd w:val="clear" w:color="auto" w:fill="FFFFFF"/>
      <w:spacing w:line="480" w:lineRule="exact"/>
      <w:jc w:val="both"/>
    </w:pPr>
    <w:rPr>
      <w:rFonts w:ascii="Times New Roman" w:hAnsi="Times New Roman" w:cs="Times New Roman"/>
      <w:b/>
      <w:bCs/>
      <w:color w:val="auto"/>
      <w:sz w:val="26"/>
      <w:szCs w:val="26"/>
      <w:lang w:val="ru-RU" w:eastAsia="ru-RU"/>
    </w:rPr>
  </w:style>
  <w:style w:type="paragraph" w:customStyle="1" w:styleId="40">
    <w:name w:val="Основной текст (4)"/>
    <w:basedOn w:val="a"/>
    <w:link w:val="4"/>
    <w:uiPriority w:val="99"/>
    <w:pPr>
      <w:shd w:val="clear" w:color="auto" w:fill="FFFFFF"/>
      <w:spacing w:before="180" w:after="840" w:line="475" w:lineRule="exact"/>
      <w:ind w:firstLine="360"/>
    </w:pPr>
    <w:rPr>
      <w:rFonts w:ascii="Times New Roman" w:hAnsi="Times New Roman" w:cs="Times New Roman"/>
      <w:b/>
      <w:bCs/>
      <w:color w:val="auto"/>
      <w:sz w:val="25"/>
      <w:szCs w:val="25"/>
      <w:lang w:val="ru-RU" w:eastAsia="ru-RU"/>
    </w:rPr>
  </w:style>
  <w:style w:type="paragraph" w:customStyle="1" w:styleId="11">
    <w:name w:val="Колонтитул1"/>
    <w:basedOn w:val="a"/>
    <w:link w:val="a7"/>
    <w:uiPriority w:val="99"/>
    <w:pPr>
      <w:shd w:val="clear" w:color="auto" w:fill="FFFFFF"/>
      <w:spacing w:line="240" w:lineRule="atLeast"/>
    </w:pPr>
    <w:rPr>
      <w:rFonts w:ascii="Bookman Old Style" w:hAnsi="Bookman Old Style" w:cs="Bookman Old Style"/>
      <w:color w:val="auto"/>
      <w:w w:val="60"/>
      <w:sz w:val="27"/>
      <w:szCs w:val="27"/>
      <w:lang w:eastAsia="ru-RU"/>
    </w:rPr>
  </w:style>
  <w:style w:type="paragraph" w:customStyle="1" w:styleId="80">
    <w:name w:val="Заголовок №8"/>
    <w:basedOn w:val="a"/>
    <w:link w:val="8"/>
    <w:uiPriority w:val="99"/>
    <w:pPr>
      <w:shd w:val="clear" w:color="auto" w:fill="FFFFFF"/>
      <w:outlineLvl w:val="7"/>
    </w:pPr>
    <w:rPr>
      <w:rFonts w:ascii="Times New Roman" w:hAnsi="Times New Roman" w:cs="Times New Roman"/>
      <w:noProof/>
      <w:color w:val="auto"/>
      <w:sz w:val="20"/>
      <w:szCs w:val="20"/>
      <w:lang w:eastAsia="ru-RU"/>
    </w:rPr>
  </w:style>
  <w:style w:type="paragraph" w:customStyle="1" w:styleId="60">
    <w:name w:val="Заголовок №6"/>
    <w:basedOn w:val="a"/>
    <w:link w:val="6"/>
    <w:uiPriority w:val="99"/>
    <w:pPr>
      <w:shd w:val="clear" w:color="auto" w:fill="FFFFFF"/>
      <w:spacing w:line="648" w:lineRule="exact"/>
      <w:jc w:val="both"/>
      <w:outlineLvl w:val="5"/>
    </w:pPr>
    <w:rPr>
      <w:rFonts w:ascii="Batang" w:eastAsia="Batang" w:cs="Batang"/>
      <w:i/>
      <w:iCs/>
      <w:noProof/>
      <w:color w:val="auto"/>
      <w:spacing w:val="-30"/>
      <w:sz w:val="26"/>
      <w:szCs w:val="26"/>
      <w:lang w:eastAsia="ru-RU"/>
    </w:rPr>
  </w:style>
  <w:style w:type="paragraph" w:customStyle="1" w:styleId="32">
    <w:name w:val="Оглавление (3)"/>
    <w:basedOn w:val="a"/>
    <w:link w:val="31"/>
    <w:uiPriority w:val="99"/>
    <w:pPr>
      <w:shd w:val="clear" w:color="auto" w:fill="FFFFFF"/>
      <w:spacing w:before="180" w:line="240" w:lineRule="atLeast"/>
      <w:jc w:val="both"/>
    </w:pPr>
    <w:rPr>
      <w:rFonts w:ascii="Batang" w:eastAsia="Batang" w:cs="Batang"/>
      <w:i/>
      <w:iCs/>
      <w:noProof/>
      <w:color w:val="auto"/>
      <w:lang w:eastAsia="ru-RU"/>
    </w:rPr>
  </w:style>
  <w:style w:type="paragraph" w:customStyle="1" w:styleId="a9">
    <w:name w:val="Оглавление"/>
    <w:basedOn w:val="a"/>
    <w:link w:val="a8"/>
    <w:uiPriority w:val="99"/>
    <w:pPr>
      <w:shd w:val="clear" w:color="auto" w:fill="FFFFFF"/>
      <w:spacing w:line="686" w:lineRule="exact"/>
      <w:jc w:val="both"/>
    </w:pPr>
    <w:rPr>
      <w:rFonts w:ascii="Times New Roman" w:hAnsi="Times New Roman" w:cs="Times New Roman"/>
      <w:b/>
      <w:bCs/>
      <w:color w:val="auto"/>
      <w:sz w:val="26"/>
      <w:szCs w:val="26"/>
      <w:lang w:eastAsia="ru-RU"/>
    </w:rPr>
  </w:style>
  <w:style w:type="paragraph" w:customStyle="1" w:styleId="62">
    <w:name w:val="Основной текст (6)"/>
    <w:basedOn w:val="a"/>
    <w:link w:val="61"/>
    <w:uiPriority w:val="99"/>
    <w:pPr>
      <w:shd w:val="clear" w:color="auto" w:fill="FFFFFF"/>
      <w:spacing w:line="240" w:lineRule="exact"/>
      <w:jc w:val="both"/>
    </w:pPr>
    <w:rPr>
      <w:rFonts w:ascii="Batang" w:eastAsia="Batang" w:cs="Batang"/>
      <w:i/>
      <w:iCs/>
      <w:noProof/>
      <w:color w:val="auto"/>
      <w:spacing w:val="-20"/>
      <w:sz w:val="18"/>
      <w:szCs w:val="18"/>
      <w:lang w:eastAsia="ru-RU"/>
    </w:rPr>
  </w:style>
  <w:style w:type="paragraph" w:customStyle="1" w:styleId="5">
    <w:name w:val="Основной текст (5)"/>
    <w:basedOn w:val="a"/>
    <w:link w:val="5Exact"/>
    <w:uiPriority w:val="99"/>
    <w:pPr>
      <w:shd w:val="clear" w:color="auto" w:fill="FFFFFF"/>
      <w:spacing w:after="420" w:line="240" w:lineRule="atLeast"/>
    </w:pPr>
    <w:rPr>
      <w:rFonts w:ascii="Batang" w:eastAsia="Batang" w:cs="Batang"/>
      <w:noProof/>
      <w:color w:val="auto"/>
      <w:spacing w:val="-21"/>
      <w:lang w:eastAsia="ru-RU"/>
    </w:rPr>
  </w:style>
  <w:style w:type="paragraph" w:customStyle="1" w:styleId="9">
    <w:name w:val="Основной текст (9)"/>
    <w:basedOn w:val="a"/>
    <w:link w:val="9Exact"/>
    <w:uiPriority w:val="99"/>
    <w:pPr>
      <w:shd w:val="clear" w:color="auto" w:fill="FFFFFF"/>
      <w:spacing w:line="240" w:lineRule="atLeast"/>
    </w:pPr>
    <w:rPr>
      <w:rFonts w:ascii="Batang" w:eastAsia="Batang" w:cs="Batang"/>
      <w:noProof/>
      <w:color w:val="auto"/>
      <w:sz w:val="20"/>
      <w:szCs w:val="20"/>
      <w:lang w:eastAsia="ru-RU"/>
    </w:rPr>
  </w:style>
  <w:style w:type="paragraph" w:customStyle="1" w:styleId="51">
    <w:name w:val="Заголовок №5"/>
    <w:basedOn w:val="a"/>
    <w:link w:val="50"/>
    <w:uiPriority w:val="99"/>
    <w:pPr>
      <w:shd w:val="clear" w:color="auto" w:fill="FFFFFF"/>
      <w:spacing w:after="60" w:line="240" w:lineRule="atLeast"/>
      <w:jc w:val="both"/>
      <w:outlineLvl w:val="4"/>
    </w:pPr>
    <w:rPr>
      <w:rFonts w:ascii="Batang" w:eastAsia="Batang" w:cs="Batang"/>
      <w:i/>
      <w:iCs/>
      <w:noProof/>
      <w:color w:val="auto"/>
      <w:spacing w:val="-30"/>
      <w:sz w:val="26"/>
      <w:szCs w:val="26"/>
      <w:lang w:eastAsia="ru-RU"/>
    </w:rPr>
  </w:style>
  <w:style w:type="paragraph" w:customStyle="1" w:styleId="70">
    <w:name w:val="Основной текст (7)"/>
    <w:basedOn w:val="a"/>
    <w:link w:val="7"/>
    <w:uiPriority w:val="99"/>
    <w:pPr>
      <w:shd w:val="clear" w:color="auto" w:fill="FFFFFF"/>
      <w:spacing w:before="120" w:line="259" w:lineRule="exact"/>
      <w:jc w:val="both"/>
    </w:pPr>
    <w:rPr>
      <w:rFonts w:ascii="Batang" w:eastAsia="Batang" w:cs="Batang"/>
      <w:noProof/>
      <w:color w:val="auto"/>
      <w:spacing w:val="-10"/>
      <w:sz w:val="18"/>
      <w:szCs w:val="18"/>
      <w:lang w:eastAsia="ru-RU"/>
    </w:rPr>
  </w:style>
  <w:style w:type="paragraph" w:customStyle="1" w:styleId="42">
    <w:name w:val="Заголовок №4"/>
    <w:basedOn w:val="a"/>
    <w:link w:val="41"/>
    <w:uiPriority w:val="99"/>
    <w:pPr>
      <w:shd w:val="clear" w:color="auto" w:fill="FFFFFF"/>
      <w:spacing w:before="60" w:line="240" w:lineRule="atLeast"/>
      <w:jc w:val="both"/>
      <w:outlineLvl w:val="3"/>
    </w:pPr>
    <w:rPr>
      <w:rFonts w:ascii="Batang" w:eastAsia="Batang" w:cs="Batang"/>
      <w:i/>
      <w:iCs/>
      <w:noProof/>
      <w:color w:val="auto"/>
      <w:spacing w:val="-30"/>
      <w:sz w:val="26"/>
      <w:szCs w:val="26"/>
      <w:lang w:eastAsia="ru-RU"/>
    </w:rPr>
  </w:style>
  <w:style w:type="paragraph" w:customStyle="1" w:styleId="101">
    <w:name w:val="Основной текст (10)"/>
    <w:basedOn w:val="a"/>
    <w:link w:val="100"/>
    <w:uiPriority w:val="99"/>
    <w:pPr>
      <w:shd w:val="clear" w:color="auto" w:fill="FFFFFF"/>
      <w:spacing w:before="600" w:after="120" w:line="240" w:lineRule="atLeast"/>
    </w:pPr>
    <w:rPr>
      <w:rFonts w:ascii="Batang" w:eastAsia="Batang" w:cs="Batang"/>
      <w:noProof/>
      <w:color w:val="auto"/>
      <w:spacing w:val="-10"/>
      <w:lang w:eastAsia="ru-RU"/>
    </w:rPr>
  </w:style>
  <w:style w:type="paragraph" w:customStyle="1" w:styleId="421">
    <w:name w:val="Заголовок №4 (2)"/>
    <w:basedOn w:val="a"/>
    <w:link w:val="420"/>
    <w:uiPriority w:val="99"/>
    <w:pPr>
      <w:shd w:val="clear" w:color="auto" w:fill="FFFFFF"/>
      <w:spacing w:after="60" w:line="240" w:lineRule="atLeast"/>
      <w:outlineLvl w:val="3"/>
    </w:pPr>
    <w:rPr>
      <w:rFonts w:ascii="Times New Roman" w:hAnsi="Times New Roman" w:cs="Times New Roman"/>
      <w:b/>
      <w:bCs/>
      <w:noProof/>
      <w:color w:val="auto"/>
      <w:sz w:val="26"/>
      <w:szCs w:val="26"/>
      <w:lang w:eastAsia="ru-RU"/>
    </w:rPr>
  </w:style>
  <w:style w:type="paragraph" w:customStyle="1" w:styleId="630">
    <w:name w:val="Заголовок №6 (3)"/>
    <w:basedOn w:val="a"/>
    <w:link w:val="63"/>
    <w:uiPriority w:val="99"/>
    <w:pPr>
      <w:shd w:val="clear" w:color="auto" w:fill="FFFFFF"/>
      <w:spacing w:before="120" w:after="120" w:line="240" w:lineRule="atLeast"/>
      <w:outlineLvl w:val="5"/>
    </w:pPr>
    <w:rPr>
      <w:rFonts w:ascii="Batang" w:eastAsia="Batang" w:cs="Batang"/>
      <w:noProof/>
      <w:color w:val="auto"/>
      <w:spacing w:val="-10"/>
      <w:lang w:eastAsia="ru-RU"/>
    </w:rPr>
  </w:style>
  <w:style w:type="paragraph" w:customStyle="1" w:styleId="13">
    <w:name w:val="Заголовок №1"/>
    <w:basedOn w:val="a"/>
    <w:link w:val="12"/>
    <w:uiPriority w:val="99"/>
    <w:pPr>
      <w:shd w:val="clear" w:color="auto" w:fill="FFFFFF"/>
      <w:spacing w:line="240" w:lineRule="atLeast"/>
      <w:jc w:val="center"/>
      <w:outlineLvl w:val="0"/>
    </w:pPr>
    <w:rPr>
      <w:rFonts w:ascii="Batang" w:eastAsia="Batang" w:cs="Batang"/>
      <w:i/>
      <w:iCs/>
      <w:noProof/>
      <w:color w:val="auto"/>
      <w:spacing w:val="-20"/>
      <w:sz w:val="18"/>
      <w:szCs w:val="18"/>
      <w:lang w:eastAsia="ru-RU"/>
    </w:rPr>
  </w:style>
  <w:style w:type="paragraph" w:customStyle="1" w:styleId="72">
    <w:name w:val="Заголовок №7"/>
    <w:basedOn w:val="a"/>
    <w:link w:val="71"/>
    <w:uiPriority w:val="99"/>
    <w:pPr>
      <w:shd w:val="clear" w:color="auto" w:fill="FFFFFF"/>
      <w:spacing w:line="240" w:lineRule="atLeast"/>
      <w:outlineLvl w:val="6"/>
    </w:pPr>
    <w:rPr>
      <w:rFonts w:ascii="Georgia" w:hAnsi="Georgia" w:cs="Georgia"/>
      <w:i/>
      <w:iCs/>
      <w:noProof/>
      <w:color w:val="auto"/>
      <w:spacing w:val="70"/>
      <w:sz w:val="26"/>
      <w:szCs w:val="26"/>
      <w:lang w:eastAsia="ru-RU"/>
    </w:rPr>
  </w:style>
  <w:style w:type="paragraph" w:customStyle="1" w:styleId="121">
    <w:name w:val="Основной текст (12)"/>
    <w:basedOn w:val="a"/>
    <w:link w:val="120"/>
    <w:uiPriority w:val="99"/>
    <w:pPr>
      <w:shd w:val="clear" w:color="auto" w:fill="FFFFFF"/>
      <w:spacing w:after="300" w:line="240" w:lineRule="atLeast"/>
      <w:jc w:val="both"/>
    </w:pPr>
    <w:rPr>
      <w:rFonts w:ascii="Bookman Old Style" w:hAnsi="Bookman Old Style" w:cs="Bookman Old Style"/>
      <w:i/>
      <w:iCs/>
      <w:noProof/>
      <w:color w:val="auto"/>
      <w:spacing w:val="-20"/>
      <w:sz w:val="21"/>
      <w:szCs w:val="21"/>
      <w:lang w:eastAsia="ru-RU"/>
    </w:rPr>
  </w:style>
  <w:style w:type="paragraph" w:customStyle="1" w:styleId="22">
    <w:name w:val="Оглавление (2)"/>
    <w:basedOn w:val="a"/>
    <w:link w:val="21"/>
    <w:uiPriority w:val="99"/>
    <w:pPr>
      <w:shd w:val="clear" w:color="auto" w:fill="FFFFFF"/>
      <w:spacing w:before="180" w:line="240" w:lineRule="atLeast"/>
      <w:jc w:val="both"/>
    </w:pPr>
    <w:rPr>
      <w:rFonts w:ascii="Batang" w:eastAsia="Batang" w:cs="Batang"/>
      <w:i/>
      <w:iCs/>
      <w:color w:val="auto"/>
      <w:spacing w:val="-30"/>
      <w:sz w:val="26"/>
      <w:szCs w:val="26"/>
      <w:lang w:eastAsia="ru-RU"/>
    </w:rPr>
  </w:style>
  <w:style w:type="paragraph" w:customStyle="1" w:styleId="65">
    <w:name w:val="Оглавление (6)"/>
    <w:basedOn w:val="a"/>
    <w:link w:val="64"/>
    <w:uiPriority w:val="99"/>
    <w:pPr>
      <w:shd w:val="clear" w:color="auto" w:fill="FFFFFF"/>
      <w:spacing w:before="300" w:after="420" w:line="240" w:lineRule="atLeast"/>
      <w:jc w:val="center"/>
    </w:pPr>
    <w:rPr>
      <w:rFonts w:ascii="Batang" w:eastAsia="Batang" w:cs="Batang"/>
      <w:noProof/>
      <w:color w:val="auto"/>
      <w:spacing w:val="-10"/>
      <w:sz w:val="18"/>
      <w:szCs w:val="18"/>
      <w:lang w:eastAsia="ru-RU"/>
    </w:rPr>
  </w:style>
  <w:style w:type="paragraph" w:customStyle="1" w:styleId="74">
    <w:name w:val="Оглавление (7)"/>
    <w:basedOn w:val="a"/>
    <w:link w:val="73"/>
    <w:uiPriority w:val="99"/>
    <w:pPr>
      <w:shd w:val="clear" w:color="auto" w:fill="FFFFFF"/>
      <w:spacing w:before="180" w:line="240" w:lineRule="atLeast"/>
      <w:jc w:val="both"/>
    </w:pPr>
    <w:rPr>
      <w:rFonts w:ascii="Bookman Old Style" w:hAnsi="Bookman Old Style" w:cs="Bookman Old Style"/>
      <w:noProof/>
      <w:color w:val="auto"/>
      <w:spacing w:val="-30"/>
      <w:sz w:val="39"/>
      <w:szCs w:val="39"/>
      <w:lang w:eastAsia="ru-RU"/>
    </w:rPr>
  </w:style>
  <w:style w:type="paragraph" w:customStyle="1" w:styleId="140">
    <w:name w:val="Основной текст (14)"/>
    <w:basedOn w:val="a"/>
    <w:link w:val="14"/>
    <w:uiPriority w:val="99"/>
    <w:pPr>
      <w:shd w:val="clear" w:color="auto" w:fill="FFFFFF"/>
      <w:spacing w:after="60" w:line="240" w:lineRule="atLeast"/>
      <w:jc w:val="both"/>
    </w:pPr>
    <w:rPr>
      <w:rFonts w:ascii="Batang" w:eastAsia="Batang" w:cs="Batang"/>
      <w:i/>
      <w:iCs/>
      <w:noProof/>
      <w:color w:val="auto"/>
      <w:spacing w:val="-20"/>
      <w:sz w:val="20"/>
      <w:szCs w:val="20"/>
      <w:lang w:eastAsia="ru-RU"/>
    </w:rPr>
  </w:style>
  <w:style w:type="paragraph" w:customStyle="1" w:styleId="91">
    <w:name w:val="Оглавление (9)"/>
    <w:basedOn w:val="a"/>
    <w:link w:val="90"/>
    <w:uiPriority w:val="99"/>
    <w:pPr>
      <w:shd w:val="clear" w:color="auto" w:fill="FFFFFF"/>
      <w:spacing w:before="180" w:after="60" w:line="240" w:lineRule="atLeast"/>
      <w:jc w:val="both"/>
    </w:pPr>
    <w:rPr>
      <w:rFonts w:ascii="Times New Roman" w:hAnsi="Times New Roman" w:cs="Times New Roman"/>
      <w:color w:val="auto"/>
      <w:sz w:val="27"/>
      <w:szCs w:val="27"/>
      <w:lang w:eastAsia="ru-RU"/>
    </w:rPr>
  </w:style>
  <w:style w:type="paragraph" w:customStyle="1" w:styleId="731">
    <w:name w:val="Заголовок №7 (3)"/>
    <w:basedOn w:val="a"/>
    <w:link w:val="730"/>
    <w:uiPriority w:val="99"/>
    <w:pPr>
      <w:shd w:val="clear" w:color="auto" w:fill="FFFFFF"/>
      <w:spacing w:before="360" w:after="240" w:line="240" w:lineRule="atLeast"/>
      <w:jc w:val="both"/>
      <w:outlineLvl w:val="6"/>
    </w:pPr>
    <w:rPr>
      <w:rFonts w:ascii="Batang" w:eastAsia="Batang" w:cs="Batang"/>
      <w:i/>
      <w:iCs/>
      <w:noProof/>
      <w:color w:val="auto"/>
      <w:spacing w:val="-30"/>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rFonts w:cs="Courier New"/>
      <w:color w:val="000000"/>
      <w:lang w:val="en-US" w:eastAsia="en-US"/>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1">
    <w:name w:val="Основной текст Знак1"/>
    <w:basedOn w:val="a0"/>
    <w:link w:val="a4"/>
    <w:uiPriority w:val="99"/>
    <w:rPr>
      <w:rFonts w:ascii="Times New Roman" w:hAnsi="Times New Roman" w:cs="Times New Roman"/>
      <w:b/>
      <w:bCs/>
      <w:sz w:val="26"/>
      <w:szCs w:val="26"/>
      <w:u w:val="none"/>
    </w:rPr>
  </w:style>
  <w:style w:type="paragraph" w:styleId="a4">
    <w:name w:val="Body Text"/>
    <w:basedOn w:val="a"/>
    <w:link w:val="1"/>
    <w:uiPriority w:val="99"/>
    <w:pPr>
      <w:shd w:val="clear" w:color="auto" w:fill="FFFFFF"/>
      <w:spacing w:after="660" w:line="240" w:lineRule="atLeast"/>
      <w:ind w:hanging="1740"/>
      <w:jc w:val="center"/>
    </w:pPr>
    <w:rPr>
      <w:rFonts w:ascii="Times New Roman" w:hAnsi="Times New Roman" w:cs="Times New Roman"/>
      <w:b/>
      <w:bCs/>
      <w:color w:val="auto"/>
      <w:sz w:val="26"/>
      <w:szCs w:val="26"/>
      <w:lang w:eastAsia="ru-RU"/>
    </w:rPr>
  </w:style>
  <w:style w:type="character" w:customStyle="1" w:styleId="a5">
    <w:name w:val="Основной текст Знак"/>
    <w:basedOn w:val="a0"/>
    <w:uiPriority w:val="99"/>
    <w:semiHidden/>
    <w:rPr>
      <w:rFonts w:cs="Courier New"/>
      <w:color w:val="000000"/>
      <w:lang w:val="en-US" w:eastAsia="en-US"/>
    </w:rPr>
  </w:style>
  <w:style w:type="character" w:customStyle="1" w:styleId="2">
    <w:name w:val="Основной текст (2)_"/>
    <w:basedOn w:val="a0"/>
    <w:link w:val="20"/>
    <w:uiPriority w:val="99"/>
    <w:rPr>
      <w:rFonts w:ascii="Batang" w:eastAsia="Batang" w:cs="Batang"/>
      <w:i/>
      <w:iCs/>
      <w:spacing w:val="-30"/>
      <w:sz w:val="26"/>
      <w:szCs w:val="26"/>
      <w:u w:val="none"/>
    </w:rPr>
  </w:style>
  <w:style w:type="character" w:customStyle="1" w:styleId="Batang">
    <w:name w:val="Основной текст + Batang"/>
    <w:aliases w:val="Не полужирный,Курсив,Интервал -1 pt"/>
    <w:basedOn w:val="1"/>
    <w:uiPriority w:val="99"/>
    <w:rPr>
      <w:rFonts w:ascii="Batang" w:eastAsia="Batang" w:cs="Batang"/>
      <w:i/>
      <w:iCs/>
      <w:spacing w:val="-30"/>
      <w:sz w:val="26"/>
      <w:szCs w:val="26"/>
      <w:u w:val="none"/>
    </w:rPr>
  </w:style>
  <w:style w:type="character" w:customStyle="1" w:styleId="Batang7">
    <w:name w:val="Основной текст + Batang7"/>
    <w:aliases w:val="9 pt,Не полужирный11,Малые прописные,Интервал 0 pt"/>
    <w:basedOn w:val="1"/>
    <w:uiPriority w:val="99"/>
    <w:rPr>
      <w:rFonts w:ascii="Batang" w:eastAsia="Batang" w:cs="Batang"/>
      <w:smallCaps/>
      <w:spacing w:val="-10"/>
      <w:sz w:val="18"/>
      <w:szCs w:val="18"/>
      <w:u w:val="none"/>
      <w:lang w:val="ru-RU" w:eastAsia="ru-RU"/>
    </w:rPr>
  </w:style>
  <w:style w:type="character" w:customStyle="1" w:styleId="Batang6">
    <w:name w:val="Основной текст + Batang6"/>
    <w:aliases w:val="9 pt1,Не полужирный10,Малые прописные1,Интервал 0 pt5"/>
    <w:basedOn w:val="1"/>
    <w:uiPriority w:val="99"/>
    <w:rPr>
      <w:rFonts w:ascii="Batang" w:eastAsia="Batang" w:cs="Batang"/>
      <w:smallCaps/>
      <w:spacing w:val="-10"/>
      <w:sz w:val="18"/>
      <w:szCs w:val="18"/>
      <w:u w:val="single"/>
      <w:lang w:val="ru-RU" w:eastAsia="ru-RU"/>
    </w:rPr>
  </w:style>
  <w:style w:type="character" w:customStyle="1" w:styleId="3">
    <w:name w:val="Основной текст (3)_"/>
    <w:basedOn w:val="a0"/>
    <w:link w:val="30"/>
    <w:uiPriority w:val="99"/>
    <w:rPr>
      <w:rFonts w:ascii="Batang" w:eastAsia="Batang" w:cs="Batang"/>
      <w:i/>
      <w:iCs/>
      <w:noProof/>
      <w:spacing w:val="-40"/>
      <w:sz w:val="20"/>
      <w:szCs w:val="20"/>
      <w:u w:val="none"/>
    </w:rPr>
  </w:style>
  <w:style w:type="character" w:customStyle="1" w:styleId="a6">
    <w:name w:val="Подпись к картинке_"/>
    <w:basedOn w:val="a0"/>
    <w:link w:val="10"/>
    <w:uiPriority w:val="99"/>
    <w:rPr>
      <w:rFonts w:ascii="Times New Roman" w:hAnsi="Times New Roman" w:cs="Times New Roman"/>
      <w:b/>
      <w:bCs/>
      <w:sz w:val="26"/>
      <w:szCs w:val="26"/>
      <w:u w:val="none"/>
      <w:lang w:val="ru-RU" w:eastAsia="ru-RU"/>
    </w:rPr>
  </w:style>
  <w:style w:type="character" w:customStyle="1" w:styleId="2TimesNewRoman">
    <w:name w:val="Основной текст (2) + Times New Roman"/>
    <w:aliases w:val="Полужирный,Не курсив,Интервал 0 pt4"/>
    <w:basedOn w:val="2"/>
    <w:uiPriority w:val="99"/>
    <w:rPr>
      <w:rFonts w:ascii="Times New Roman" w:hAnsi="Times New Roman" w:cs="Times New Roman"/>
      <w:b/>
      <w:bCs/>
      <w:spacing w:val="0"/>
      <w:sz w:val="26"/>
      <w:szCs w:val="26"/>
      <w:u w:val="none"/>
    </w:rPr>
  </w:style>
  <w:style w:type="character" w:customStyle="1" w:styleId="4">
    <w:name w:val="Основной текст (4)_"/>
    <w:basedOn w:val="a0"/>
    <w:link w:val="40"/>
    <w:uiPriority w:val="99"/>
    <w:rPr>
      <w:rFonts w:ascii="Times New Roman" w:hAnsi="Times New Roman" w:cs="Times New Roman"/>
      <w:b/>
      <w:bCs/>
      <w:sz w:val="25"/>
      <w:szCs w:val="25"/>
      <w:u w:val="none"/>
      <w:lang w:val="ru-RU" w:eastAsia="ru-RU"/>
    </w:rPr>
  </w:style>
  <w:style w:type="character" w:customStyle="1" w:styleId="Batang5">
    <w:name w:val="Основной текст + Batang5"/>
    <w:aliases w:val="12 pt,Не полужирный9,Интервал 0 pt3"/>
    <w:basedOn w:val="1"/>
    <w:uiPriority w:val="99"/>
    <w:rPr>
      <w:rFonts w:ascii="Batang" w:eastAsia="Batang" w:cs="Batang"/>
      <w:spacing w:val="-10"/>
      <w:sz w:val="24"/>
      <w:szCs w:val="24"/>
      <w:u w:val="none"/>
    </w:rPr>
  </w:style>
  <w:style w:type="character" w:customStyle="1" w:styleId="Batang4">
    <w:name w:val="Основной текст + Batang4"/>
    <w:aliases w:val="18,5 pt,Не полужирный8"/>
    <w:basedOn w:val="1"/>
    <w:uiPriority w:val="99"/>
    <w:rPr>
      <w:rFonts w:ascii="Batang" w:eastAsia="Batang" w:cs="Batang"/>
      <w:noProof/>
      <w:sz w:val="37"/>
      <w:szCs w:val="37"/>
      <w:u w:val="none"/>
    </w:rPr>
  </w:style>
  <w:style w:type="character" w:customStyle="1" w:styleId="Batang3">
    <w:name w:val="Основной текст + Batang3"/>
    <w:aliases w:val="Не полужирный7,Курсив4,Интервал -1 pt2"/>
    <w:basedOn w:val="1"/>
    <w:uiPriority w:val="99"/>
    <w:rPr>
      <w:rFonts w:ascii="Batang" w:eastAsia="Batang" w:cs="Batang"/>
      <w:i/>
      <w:iCs/>
      <w:noProof/>
      <w:spacing w:val="-30"/>
      <w:sz w:val="26"/>
      <w:szCs w:val="26"/>
      <w:u w:val="none"/>
    </w:rPr>
  </w:style>
  <w:style w:type="character" w:customStyle="1" w:styleId="Georgia">
    <w:name w:val="Основной текст + Georgia"/>
    <w:aliases w:val="182,5 pt5,Не полужирный6,Интервал 2 pt"/>
    <w:basedOn w:val="1"/>
    <w:uiPriority w:val="99"/>
    <w:rPr>
      <w:rFonts w:ascii="Georgia" w:hAnsi="Georgia" w:cs="Georgia"/>
      <w:noProof/>
      <w:spacing w:val="40"/>
      <w:sz w:val="37"/>
      <w:szCs w:val="37"/>
      <w:u w:val="none"/>
    </w:rPr>
  </w:style>
  <w:style w:type="character" w:customStyle="1" w:styleId="Batang2">
    <w:name w:val="Основной текст + Batang2"/>
    <w:aliases w:val="181,5 pt4,Не полужирный5,Курсив3"/>
    <w:basedOn w:val="1"/>
    <w:uiPriority w:val="99"/>
    <w:rPr>
      <w:rFonts w:ascii="Batang" w:eastAsia="Batang" w:cs="Batang"/>
      <w:i/>
      <w:iCs/>
      <w:noProof/>
      <w:sz w:val="37"/>
      <w:szCs w:val="37"/>
      <w:u w:val="none"/>
    </w:rPr>
  </w:style>
  <w:style w:type="character" w:customStyle="1" w:styleId="a7">
    <w:name w:val="Колонтитул_"/>
    <w:basedOn w:val="a0"/>
    <w:link w:val="11"/>
    <w:uiPriority w:val="99"/>
    <w:rPr>
      <w:rFonts w:ascii="Bookman Old Style" w:hAnsi="Bookman Old Style" w:cs="Bookman Old Style"/>
      <w:w w:val="60"/>
      <w:sz w:val="27"/>
      <w:szCs w:val="27"/>
      <w:u w:val="none"/>
    </w:rPr>
  </w:style>
  <w:style w:type="character" w:customStyle="1" w:styleId="8">
    <w:name w:val="Заголовок №8_"/>
    <w:basedOn w:val="a0"/>
    <w:link w:val="80"/>
    <w:uiPriority w:val="99"/>
    <w:rPr>
      <w:rFonts w:ascii="Times New Roman" w:hAnsi="Times New Roman" w:cs="Times New Roman"/>
      <w:noProof/>
      <w:sz w:val="20"/>
      <w:szCs w:val="20"/>
      <w:u w:val="none"/>
    </w:rPr>
  </w:style>
  <w:style w:type="character" w:customStyle="1" w:styleId="1pt">
    <w:name w:val="Основной текст + Интервал 1 pt"/>
    <w:basedOn w:val="1"/>
    <w:uiPriority w:val="99"/>
    <w:rPr>
      <w:rFonts w:ascii="Times New Roman" w:hAnsi="Times New Roman" w:cs="Times New Roman"/>
      <w:b/>
      <w:bCs/>
      <w:spacing w:val="30"/>
      <w:sz w:val="26"/>
      <w:szCs w:val="26"/>
      <w:u w:val="none"/>
    </w:rPr>
  </w:style>
  <w:style w:type="character" w:customStyle="1" w:styleId="6">
    <w:name w:val="Заголовок №6_"/>
    <w:basedOn w:val="a0"/>
    <w:link w:val="60"/>
    <w:uiPriority w:val="99"/>
    <w:rPr>
      <w:rFonts w:ascii="Batang" w:eastAsia="Batang" w:cs="Batang"/>
      <w:i/>
      <w:iCs/>
      <w:noProof/>
      <w:spacing w:val="-30"/>
      <w:sz w:val="26"/>
      <w:szCs w:val="26"/>
      <w:u w:val="none"/>
    </w:rPr>
  </w:style>
  <w:style w:type="character" w:customStyle="1" w:styleId="6TimesNewRoman">
    <w:name w:val="Заголовок №6 + Times New Roman"/>
    <w:aliases w:val="Полужирный3,Не курсив3,Интервал 0 pt2"/>
    <w:basedOn w:val="6"/>
    <w:uiPriority w:val="99"/>
    <w:rPr>
      <w:rFonts w:ascii="Times New Roman" w:hAnsi="Times New Roman" w:cs="Times New Roman"/>
      <w:b/>
      <w:bCs/>
      <w:noProof/>
      <w:spacing w:val="0"/>
      <w:sz w:val="26"/>
      <w:szCs w:val="26"/>
      <w:u w:val="none"/>
    </w:rPr>
  </w:style>
  <w:style w:type="character" w:customStyle="1" w:styleId="31">
    <w:name w:val="Оглавление (3)_"/>
    <w:basedOn w:val="a0"/>
    <w:link w:val="32"/>
    <w:uiPriority w:val="99"/>
    <w:rPr>
      <w:rFonts w:ascii="Batang" w:eastAsia="Batang" w:cs="Batang"/>
      <w:i/>
      <w:iCs/>
      <w:noProof/>
      <w:u w:val="none"/>
    </w:rPr>
  </w:style>
  <w:style w:type="character" w:customStyle="1" w:styleId="3TimesNewRoman">
    <w:name w:val="Оглавление (3) + Times New Roman"/>
    <w:aliases w:val="12,5 pt3,Полужирный2,Не курсив2"/>
    <w:basedOn w:val="31"/>
    <w:uiPriority w:val="99"/>
    <w:rPr>
      <w:rFonts w:ascii="Times New Roman" w:hAnsi="Times New Roman" w:cs="Times New Roman"/>
      <w:b/>
      <w:bCs/>
      <w:noProof/>
      <w:sz w:val="25"/>
      <w:szCs w:val="25"/>
      <w:u w:val="none"/>
    </w:rPr>
  </w:style>
  <w:style w:type="character" w:customStyle="1" w:styleId="a8">
    <w:name w:val="Оглавление_"/>
    <w:basedOn w:val="a0"/>
    <w:link w:val="a9"/>
    <w:uiPriority w:val="99"/>
    <w:rPr>
      <w:rFonts w:ascii="Times New Roman" w:hAnsi="Times New Roman" w:cs="Times New Roman"/>
      <w:b/>
      <w:bCs/>
      <w:sz w:val="26"/>
      <w:szCs w:val="26"/>
      <w:u w:val="none"/>
    </w:rPr>
  </w:style>
  <w:style w:type="character" w:customStyle="1" w:styleId="61">
    <w:name w:val="Основной текст (6)_"/>
    <w:basedOn w:val="a0"/>
    <w:link w:val="62"/>
    <w:uiPriority w:val="99"/>
    <w:rPr>
      <w:rFonts w:ascii="Batang" w:eastAsia="Batang" w:cs="Batang"/>
      <w:i/>
      <w:iCs/>
      <w:noProof/>
      <w:spacing w:val="-20"/>
      <w:sz w:val="18"/>
      <w:szCs w:val="18"/>
      <w:u w:val="none"/>
    </w:rPr>
  </w:style>
  <w:style w:type="character" w:customStyle="1" w:styleId="5Exact">
    <w:name w:val="Основной текст (5) Exact"/>
    <w:basedOn w:val="a0"/>
    <w:link w:val="5"/>
    <w:uiPriority w:val="99"/>
    <w:rPr>
      <w:rFonts w:ascii="Batang" w:eastAsia="Batang" w:cs="Batang"/>
      <w:noProof/>
      <w:spacing w:val="-21"/>
      <w:u w:val="none"/>
    </w:rPr>
  </w:style>
  <w:style w:type="character" w:customStyle="1" w:styleId="9Exact">
    <w:name w:val="Основной текст (9) Exact"/>
    <w:basedOn w:val="a0"/>
    <w:link w:val="9"/>
    <w:uiPriority w:val="99"/>
    <w:rPr>
      <w:rFonts w:ascii="Batang" w:eastAsia="Batang" w:cs="Batang"/>
      <w:noProof/>
      <w:sz w:val="20"/>
      <w:szCs w:val="20"/>
      <w:u w:val="none"/>
    </w:rPr>
  </w:style>
  <w:style w:type="character" w:customStyle="1" w:styleId="50">
    <w:name w:val="Заголовок №5_"/>
    <w:basedOn w:val="a0"/>
    <w:link w:val="51"/>
    <w:uiPriority w:val="99"/>
    <w:rPr>
      <w:rFonts w:ascii="Batang" w:eastAsia="Batang" w:cs="Batang"/>
      <w:i/>
      <w:iCs/>
      <w:noProof/>
      <w:spacing w:val="-30"/>
      <w:sz w:val="26"/>
      <w:szCs w:val="26"/>
      <w:u w:val="none"/>
    </w:rPr>
  </w:style>
  <w:style w:type="character" w:customStyle="1" w:styleId="7">
    <w:name w:val="Основной текст (7)_"/>
    <w:basedOn w:val="a0"/>
    <w:link w:val="70"/>
    <w:uiPriority w:val="99"/>
    <w:rPr>
      <w:rFonts w:ascii="Batang" w:eastAsia="Batang" w:cs="Batang"/>
      <w:noProof/>
      <w:spacing w:val="-10"/>
      <w:sz w:val="18"/>
      <w:szCs w:val="18"/>
      <w:u w:val="none"/>
    </w:rPr>
  </w:style>
  <w:style w:type="character" w:customStyle="1" w:styleId="41">
    <w:name w:val="Заголовок №4_"/>
    <w:basedOn w:val="a0"/>
    <w:link w:val="42"/>
    <w:uiPriority w:val="99"/>
    <w:rPr>
      <w:rFonts w:ascii="Batang" w:eastAsia="Batang" w:cs="Batang"/>
      <w:i/>
      <w:iCs/>
      <w:noProof/>
      <w:spacing w:val="-30"/>
      <w:sz w:val="26"/>
      <w:szCs w:val="26"/>
      <w:u w:val="none"/>
    </w:rPr>
  </w:style>
  <w:style w:type="character" w:customStyle="1" w:styleId="100">
    <w:name w:val="Основной текст (10)_"/>
    <w:basedOn w:val="a0"/>
    <w:link w:val="101"/>
    <w:uiPriority w:val="99"/>
    <w:rPr>
      <w:rFonts w:ascii="Batang" w:eastAsia="Batang" w:cs="Batang"/>
      <w:noProof/>
      <w:spacing w:val="-10"/>
      <w:u w:val="none"/>
    </w:rPr>
  </w:style>
  <w:style w:type="character" w:customStyle="1" w:styleId="aa">
    <w:name w:val="Подпись к картинке"/>
    <w:basedOn w:val="a6"/>
    <w:uiPriority w:val="99"/>
    <w:rPr>
      <w:rFonts w:ascii="Times New Roman" w:hAnsi="Times New Roman" w:cs="Times New Roman"/>
      <w:b/>
      <w:bCs/>
      <w:sz w:val="26"/>
      <w:szCs w:val="26"/>
      <w:u w:val="single"/>
    </w:rPr>
  </w:style>
  <w:style w:type="character" w:customStyle="1" w:styleId="420">
    <w:name w:val="Заголовок №4 (2)_"/>
    <w:basedOn w:val="a0"/>
    <w:link w:val="421"/>
    <w:uiPriority w:val="99"/>
    <w:rPr>
      <w:rFonts w:ascii="Times New Roman" w:hAnsi="Times New Roman" w:cs="Times New Roman"/>
      <w:b/>
      <w:bCs/>
      <w:noProof/>
      <w:sz w:val="26"/>
      <w:szCs w:val="26"/>
      <w:u w:val="none"/>
    </w:rPr>
  </w:style>
  <w:style w:type="character" w:customStyle="1" w:styleId="63">
    <w:name w:val="Заголовок №6 (3)_"/>
    <w:basedOn w:val="a0"/>
    <w:link w:val="630"/>
    <w:uiPriority w:val="99"/>
    <w:rPr>
      <w:rFonts w:ascii="Batang" w:eastAsia="Batang" w:cs="Batang"/>
      <w:noProof/>
      <w:spacing w:val="-10"/>
      <w:u w:val="none"/>
    </w:rPr>
  </w:style>
  <w:style w:type="character" w:customStyle="1" w:styleId="12">
    <w:name w:val="Заголовок №1_"/>
    <w:basedOn w:val="a0"/>
    <w:link w:val="13"/>
    <w:uiPriority w:val="99"/>
    <w:rPr>
      <w:rFonts w:ascii="Batang" w:eastAsia="Batang" w:cs="Batang"/>
      <w:i/>
      <w:iCs/>
      <w:noProof/>
      <w:spacing w:val="-20"/>
      <w:sz w:val="18"/>
      <w:szCs w:val="18"/>
      <w:u w:val="none"/>
    </w:rPr>
  </w:style>
  <w:style w:type="character" w:customStyle="1" w:styleId="71">
    <w:name w:val="Заголовок №7_"/>
    <w:basedOn w:val="a0"/>
    <w:link w:val="72"/>
    <w:uiPriority w:val="99"/>
    <w:rPr>
      <w:rFonts w:ascii="Georgia" w:hAnsi="Georgia" w:cs="Georgia"/>
      <w:i/>
      <w:iCs/>
      <w:noProof/>
      <w:spacing w:val="70"/>
      <w:sz w:val="26"/>
      <w:szCs w:val="26"/>
      <w:u w:val="none"/>
    </w:rPr>
  </w:style>
  <w:style w:type="character" w:customStyle="1" w:styleId="120">
    <w:name w:val="Основной текст (12)_"/>
    <w:basedOn w:val="a0"/>
    <w:link w:val="121"/>
    <w:uiPriority w:val="99"/>
    <w:rPr>
      <w:rFonts w:ascii="Bookman Old Style" w:hAnsi="Bookman Old Style" w:cs="Bookman Old Style"/>
      <w:i/>
      <w:iCs/>
      <w:noProof/>
      <w:spacing w:val="-20"/>
      <w:sz w:val="21"/>
      <w:szCs w:val="21"/>
      <w:u w:val="none"/>
    </w:rPr>
  </w:style>
  <w:style w:type="character" w:customStyle="1" w:styleId="21">
    <w:name w:val="Оглавление (2)_"/>
    <w:basedOn w:val="a0"/>
    <w:link w:val="22"/>
    <w:uiPriority w:val="99"/>
    <w:rPr>
      <w:rFonts w:ascii="Batang" w:eastAsia="Batang" w:cs="Batang"/>
      <w:i/>
      <w:iCs/>
      <w:spacing w:val="-30"/>
      <w:sz w:val="26"/>
      <w:szCs w:val="26"/>
      <w:u w:val="none"/>
    </w:rPr>
  </w:style>
  <w:style w:type="character" w:customStyle="1" w:styleId="64">
    <w:name w:val="Оглавление (6)_"/>
    <w:basedOn w:val="a0"/>
    <w:link w:val="65"/>
    <w:uiPriority w:val="99"/>
    <w:rPr>
      <w:rFonts w:ascii="Batang" w:eastAsia="Batang" w:cs="Batang"/>
      <w:noProof/>
      <w:spacing w:val="-10"/>
      <w:sz w:val="18"/>
      <w:szCs w:val="18"/>
      <w:u w:val="none"/>
    </w:rPr>
  </w:style>
  <w:style w:type="character" w:customStyle="1" w:styleId="73">
    <w:name w:val="Оглавление (7)_"/>
    <w:basedOn w:val="a0"/>
    <w:link w:val="74"/>
    <w:uiPriority w:val="99"/>
    <w:rPr>
      <w:rFonts w:ascii="Bookman Old Style" w:hAnsi="Bookman Old Style" w:cs="Bookman Old Style"/>
      <w:noProof/>
      <w:spacing w:val="-30"/>
      <w:sz w:val="39"/>
      <w:szCs w:val="39"/>
      <w:u w:val="none"/>
    </w:rPr>
  </w:style>
  <w:style w:type="character" w:customStyle="1" w:styleId="Batang0">
    <w:name w:val="Подпись к картинке + Batang"/>
    <w:aliases w:val="Не полужирный4,Курсив2,Интервал -1 pt1"/>
    <w:basedOn w:val="a6"/>
    <w:uiPriority w:val="99"/>
    <w:rPr>
      <w:rFonts w:ascii="Batang" w:eastAsia="Batang" w:cs="Batang"/>
      <w:i/>
      <w:iCs/>
      <w:spacing w:val="-30"/>
      <w:sz w:val="26"/>
      <w:szCs w:val="26"/>
      <w:u w:val="none"/>
    </w:rPr>
  </w:style>
  <w:style w:type="character" w:customStyle="1" w:styleId="Exact">
    <w:name w:val="Основной текст Exact"/>
    <w:basedOn w:val="a0"/>
    <w:uiPriority w:val="99"/>
    <w:rPr>
      <w:rFonts w:ascii="Times New Roman" w:hAnsi="Times New Roman" w:cs="Times New Roman"/>
      <w:b/>
      <w:bCs/>
      <w:spacing w:val="1"/>
      <w:sz w:val="23"/>
      <w:szCs w:val="23"/>
      <w:u w:val="none"/>
    </w:rPr>
  </w:style>
  <w:style w:type="character" w:customStyle="1" w:styleId="Exact1">
    <w:name w:val="Основной текст Exact1"/>
    <w:basedOn w:val="1"/>
    <w:uiPriority w:val="99"/>
    <w:rPr>
      <w:rFonts w:ascii="Times New Roman" w:hAnsi="Times New Roman" w:cs="Times New Roman"/>
      <w:b/>
      <w:bCs/>
      <w:spacing w:val="1"/>
      <w:sz w:val="23"/>
      <w:szCs w:val="23"/>
      <w:u w:val="single"/>
    </w:rPr>
  </w:style>
  <w:style w:type="character" w:customStyle="1" w:styleId="14">
    <w:name w:val="Основной текст (14)_"/>
    <w:basedOn w:val="a0"/>
    <w:link w:val="140"/>
    <w:uiPriority w:val="99"/>
    <w:rPr>
      <w:rFonts w:ascii="Batang" w:eastAsia="Batang" w:cs="Batang"/>
      <w:i/>
      <w:iCs/>
      <w:noProof/>
      <w:spacing w:val="-20"/>
      <w:sz w:val="20"/>
      <w:szCs w:val="20"/>
      <w:u w:val="none"/>
    </w:rPr>
  </w:style>
  <w:style w:type="character" w:customStyle="1" w:styleId="130">
    <w:name w:val="Основной текст + 13"/>
    <w:aliases w:val="5 pt2,Не полужирный3"/>
    <w:basedOn w:val="1"/>
    <w:uiPriority w:val="99"/>
    <w:rPr>
      <w:rFonts w:ascii="Times New Roman" w:hAnsi="Times New Roman" w:cs="Times New Roman"/>
      <w:noProof/>
      <w:sz w:val="27"/>
      <w:szCs w:val="27"/>
      <w:u w:val="none"/>
    </w:rPr>
  </w:style>
  <w:style w:type="character" w:customStyle="1" w:styleId="131">
    <w:name w:val="Основной текст + 131"/>
    <w:aliases w:val="5 pt1,Не полужирный2"/>
    <w:basedOn w:val="1"/>
    <w:uiPriority w:val="99"/>
    <w:rPr>
      <w:rFonts w:ascii="Times New Roman" w:hAnsi="Times New Roman" w:cs="Times New Roman"/>
      <w:strike/>
      <w:noProof/>
      <w:sz w:val="27"/>
      <w:szCs w:val="27"/>
      <w:u w:val="none"/>
    </w:rPr>
  </w:style>
  <w:style w:type="character" w:customStyle="1" w:styleId="1pt1">
    <w:name w:val="Основной текст + Интервал 1 pt1"/>
    <w:basedOn w:val="1"/>
    <w:uiPriority w:val="99"/>
    <w:rPr>
      <w:rFonts w:ascii="Times New Roman" w:hAnsi="Times New Roman" w:cs="Times New Roman"/>
      <w:b/>
      <w:bCs/>
      <w:spacing w:val="30"/>
      <w:sz w:val="26"/>
      <w:szCs w:val="26"/>
      <w:u w:val="none"/>
    </w:rPr>
  </w:style>
  <w:style w:type="character" w:customStyle="1" w:styleId="2TimesNewRoman0">
    <w:name w:val="Оглавление (2) + Times New Roman"/>
    <w:aliases w:val="Полужирный1,Не курсив1,Интервал 0 pt1"/>
    <w:basedOn w:val="21"/>
    <w:uiPriority w:val="99"/>
    <w:rPr>
      <w:rFonts w:ascii="Times New Roman" w:hAnsi="Times New Roman" w:cs="Times New Roman"/>
      <w:b/>
      <w:bCs/>
      <w:spacing w:val="0"/>
      <w:sz w:val="26"/>
      <w:szCs w:val="26"/>
      <w:u w:val="none"/>
    </w:rPr>
  </w:style>
  <w:style w:type="character" w:customStyle="1" w:styleId="90">
    <w:name w:val="Оглавление (9)_"/>
    <w:basedOn w:val="a0"/>
    <w:link w:val="91"/>
    <w:uiPriority w:val="99"/>
    <w:rPr>
      <w:rFonts w:ascii="Times New Roman" w:hAnsi="Times New Roman" w:cs="Times New Roman"/>
      <w:sz w:val="27"/>
      <w:szCs w:val="27"/>
      <w:u w:val="none"/>
    </w:rPr>
  </w:style>
  <w:style w:type="character" w:customStyle="1" w:styleId="Batang1">
    <w:name w:val="Основной текст + Batang1"/>
    <w:aliases w:val="Не полужирный1,Курсив1,Интервал -2 pt"/>
    <w:basedOn w:val="1"/>
    <w:uiPriority w:val="99"/>
    <w:rPr>
      <w:rFonts w:ascii="Batang" w:eastAsia="Batang" w:cs="Batang"/>
      <w:i/>
      <w:iCs/>
      <w:spacing w:val="-50"/>
      <w:sz w:val="26"/>
      <w:szCs w:val="26"/>
      <w:u w:val="none"/>
    </w:rPr>
  </w:style>
  <w:style w:type="character" w:customStyle="1" w:styleId="ab">
    <w:name w:val="Колонтитул"/>
    <w:basedOn w:val="a7"/>
    <w:uiPriority w:val="99"/>
    <w:rPr>
      <w:rFonts w:ascii="Bookman Old Style" w:hAnsi="Bookman Old Style" w:cs="Bookman Old Style"/>
      <w:noProof/>
      <w:w w:val="60"/>
      <w:sz w:val="27"/>
      <w:szCs w:val="27"/>
      <w:u w:val="none"/>
    </w:rPr>
  </w:style>
  <w:style w:type="character" w:customStyle="1" w:styleId="730">
    <w:name w:val="Заголовок №7 (3)_"/>
    <w:basedOn w:val="a0"/>
    <w:link w:val="731"/>
    <w:uiPriority w:val="99"/>
    <w:rPr>
      <w:rFonts w:ascii="Batang" w:eastAsia="Batang" w:cs="Batang"/>
      <w:i/>
      <w:iCs/>
      <w:noProof/>
      <w:spacing w:val="-30"/>
      <w:sz w:val="26"/>
      <w:szCs w:val="26"/>
      <w:u w:val="none"/>
    </w:rPr>
  </w:style>
  <w:style w:type="paragraph" w:customStyle="1" w:styleId="20">
    <w:name w:val="Основной текст (2)"/>
    <w:basedOn w:val="a"/>
    <w:link w:val="2"/>
    <w:uiPriority w:val="99"/>
    <w:pPr>
      <w:shd w:val="clear" w:color="auto" w:fill="FFFFFF"/>
      <w:spacing w:before="660" w:after="120" w:line="240" w:lineRule="atLeast"/>
      <w:ind w:hanging="1400"/>
      <w:jc w:val="both"/>
    </w:pPr>
    <w:rPr>
      <w:rFonts w:ascii="Batang" w:eastAsia="Batang" w:cs="Batang"/>
      <w:i/>
      <w:iCs/>
      <w:color w:val="auto"/>
      <w:spacing w:val="-30"/>
      <w:sz w:val="26"/>
      <w:szCs w:val="26"/>
      <w:lang w:eastAsia="ru-RU"/>
    </w:rPr>
  </w:style>
  <w:style w:type="paragraph" w:customStyle="1" w:styleId="30">
    <w:name w:val="Основной текст (3)"/>
    <w:basedOn w:val="a"/>
    <w:link w:val="3"/>
    <w:uiPriority w:val="99"/>
    <w:pPr>
      <w:shd w:val="clear" w:color="auto" w:fill="FFFFFF"/>
      <w:spacing w:before="60" w:after="120" w:line="240" w:lineRule="atLeast"/>
    </w:pPr>
    <w:rPr>
      <w:rFonts w:ascii="Batang" w:eastAsia="Batang" w:cs="Batang"/>
      <w:i/>
      <w:iCs/>
      <w:noProof/>
      <w:color w:val="auto"/>
      <w:spacing w:val="-40"/>
      <w:sz w:val="20"/>
      <w:szCs w:val="20"/>
      <w:lang w:eastAsia="ru-RU"/>
    </w:rPr>
  </w:style>
  <w:style w:type="paragraph" w:customStyle="1" w:styleId="10">
    <w:name w:val="Подпись к картинке1"/>
    <w:basedOn w:val="a"/>
    <w:link w:val="a6"/>
    <w:uiPriority w:val="99"/>
    <w:pPr>
      <w:shd w:val="clear" w:color="auto" w:fill="FFFFFF"/>
      <w:spacing w:line="480" w:lineRule="exact"/>
      <w:jc w:val="both"/>
    </w:pPr>
    <w:rPr>
      <w:rFonts w:ascii="Times New Roman" w:hAnsi="Times New Roman" w:cs="Times New Roman"/>
      <w:b/>
      <w:bCs/>
      <w:color w:val="auto"/>
      <w:sz w:val="26"/>
      <w:szCs w:val="26"/>
      <w:lang w:val="ru-RU" w:eastAsia="ru-RU"/>
    </w:rPr>
  </w:style>
  <w:style w:type="paragraph" w:customStyle="1" w:styleId="40">
    <w:name w:val="Основной текст (4)"/>
    <w:basedOn w:val="a"/>
    <w:link w:val="4"/>
    <w:uiPriority w:val="99"/>
    <w:pPr>
      <w:shd w:val="clear" w:color="auto" w:fill="FFFFFF"/>
      <w:spacing w:before="180" w:after="840" w:line="475" w:lineRule="exact"/>
      <w:ind w:firstLine="360"/>
    </w:pPr>
    <w:rPr>
      <w:rFonts w:ascii="Times New Roman" w:hAnsi="Times New Roman" w:cs="Times New Roman"/>
      <w:b/>
      <w:bCs/>
      <w:color w:val="auto"/>
      <w:sz w:val="25"/>
      <w:szCs w:val="25"/>
      <w:lang w:val="ru-RU" w:eastAsia="ru-RU"/>
    </w:rPr>
  </w:style>
  <w:style w:type="paragraph" w:customStyle="1" w:styleId="11">
    <w:name w:val="Колонтитул1"/>
    <w:basedOn w:val="a"/>
    <w:link w:val="a7"/>
    <w:uiPriority w:val="99"/>
    <w:pPr>
      <w:shd w:val="clear" w:color="auto" w:fill="FFFFFF"/>
      <w:spacing w:line="240" w:lineRule="atLeast"/>
    </w:pPr>
    <w:rPr>
      <w:rFonts w:ascii="Bookman Old Style" w:hAnsi="Bookman Old Style" w:cs="Bookman Old Style"/>
      <w:color w:val="auto"/>
      <w:w w:val="60"/>
      <w:sz w:val="27"/>
      <w:szCs w:val="27"/>
      <w:lang w:eastAsia="ru-RU"/>
    </w:rPr>
  </w:style>
  <w:style w:type="paragraph" w:customStyle="1" w:styleId="80">
    <w:name w:val="Заголовок №8"/>
    <w:basedOn w:val="a"/>
    <w:link w:val="8"/>
    <w:uiPriority w:val="99"/>
    <w:pPr>
      <w:shd w:val="clear" w:color="auto" w:fill="FFFFFF"/>
      <w:outlineLvl w:val="7"/>
    </w:pPr>
    <w:rPr>
      <w:rFonts w:ascii="Times New Roman" w:hAnsi="Times New Roman" w:cs="Times New Roman"/>
      <w:noProof/>
      <w:color w:val="auto"/>
      <w:sz w:val="20"/>
      <w:szCs w:val="20"/>
      <w:lang w:eastAsia="ru-RU"/>
    </w:rPr>
  </w:style>
  <w:style w:type="paragraph" w:customStyle="1" w:styleId="60">
    <w:name w:val="Заголовок №6"/>
    <w:basedOn w:val="a"/>
    <w:link w:val="6"/>
    <w:uiPriority w:val="99"/>
    <w:pPr>
      <w:shd w:val="clear" w:color="auto" w:fill="FFFFFF"/>
      <w:spacing w:line="648" w:lineRule="exact"/>
      <w:jc w:val="both"/>
      <w:outlineLvl w:val="5"/>
    </w:pPr>
    <w:rPr>
      <w:rFonts w:ascii="Batang" w:eastAsia="Batang" w:cs="Batang"/>
      <w:i/>
      <w:iCs/>
      <w:noProof/>
      <w:color w:val="auto"/>
      <w:spacing w:val="-30"/>
      <w:sz w:val="26"/>
      <w:szCs w:val="26"/>
      <w:lang w:eastAsia="ru-RU"/>
    </w:rPr>
  </w:style>
  <w:style w:type="paragraph" w:customStyle="1" w:styleId="32">
    <w:name w:val="Оглавление (3)"/>
    <w:basedOn w:val="a"/>
    <w:link w:val="31"/>
    <w:uiPriority w:val="99"/>
    <w:pPr>
      <w:shd w:val="clear" w:color="auto" w:fill="FFFFFF"/>
      <w:spacing w:before="180" w:line="240" w:lineRule="atLeast"/>
      <w:jc w:val="both"/>
    </w:pPr>
    <w:rPr>
      <w:rFonts w:ascii="Batang" w:eastAsia="Batang" w:cs="Batang"/>
      <w:i/>
      <w:iCs/>
      <w:noProof/>
      <w:color w:val="auto"/>
      <w:lang w:eastAsia="ru-RU"/>
    </w:rPr>
  </w:style>
  <w:style w:type="paragraph" w:customStyle="1" w:styleId="a9">
    <w:name w:val="Оглавление"/>
    <w:basedOn w:val="a"/>
    <w:link w:val="a8"/>
    <w:uiPriority w:val="99"/>
    <w:pPr>
      <w:shd w:val="clear" w:color="auto" w:fill="FFFFFF"/>
      <w:spacing w:line="686" w:lineRule="exact"/>
      <w:jc w:val="both"/>
    </w:pPr>
    <w:rPr>
      <w:rFonts w:ascii="Times New Roman" w:hAnsi="Times New Roman" w:cs="Times New Roman"/>
      <w:b/>
      <w:bCs/>
      <w:color w:val="auto"/>
      <w:sz w:val="26"/>
      <w:szCs w:val="26"/>
      <w:lang w:eastAsia="ru-RU"/>
    </w:rPr>
  </w:style>
  <w:style w:type="paragraph" w:customStyle="1" w:styleId="62">
    <w:name w:val="Основной текст (6)"/>
    <w:basedOn w:val="a"/>
    <w:link w:val="61"/>
    <w:uiPriority w:val="99"/>
    <w:pPr>
      <w:shd w:val="clear" w:color="auto" w:fill="FFFFFF"/>
      <w:spacing w:line="240" w:lineRule="exact"/>
      <w:jc w:val="both"/>
    </w:pPr>
    <w:rPr>
      <w:rFonts w:ascii="Batang" w:eastAsia="Batang" w:cs="Batang"/>
      <w:i/>
      <w:iCs/>
      <w:noProof/>
      <w:color w:val="auto"/>
      <w:spacing w:val="-20"/>
      <w:sz w:val="18"/>
      <w:szCs w:val="18"/>
      <w:lang w:eastAsia="ru-RU"/>
    </w:rPr>
  </w:style>
  <w:style w:type="paragraph" w:customStyle="1" w:styleId="5">
    <w:name w:val="Основной текст (5)"/>
    <w:basedOn w:val="a"/>
    <w:link w:val="5Exact"/>
    <w:uiPriority w:val="99"/>
    <w:pPr>
      <w:shd w:val="clear" w:color="auto" w:fill="FFFFFF"/>
      <w:spacing w:after="420" w:line="240" w:lineRule="atLeast"/>
    </w:pPr>
    <w:rPr>
      <w:rFonts w:ascii="Batang" w:eastAsia="Batang" w:cs="Batang"/>
      <w:noProof/>
      <w:color w:val="auto"/>
      <w:spacing w:val="-21"/>
      <w:lang w:eastAsia="ru-RU"/>
    </w:rPr>
  </w:style>
  <w:style w:type="paragraph" w:customStyle="1" w:styleId="9">
    <w:name w:val="Основной текст (9)"/>
    <w:basedOn w:val="a"/>
    <w:link w:val="9Exact"/>
    <w:uiPriority w:val="99"/>
    <w:pPr>
      <w:shd w:val="clear" w:color="auto" w:fill="FFFFFF"/>
      <w:spacing w:line="240" w:lineRule="atLeast"/>
    </w:pPr>
    <w:rPr>
      <w:rFonts w:ascii="Batang" w:eastAsia="Batang" w:cs="Batang"/>
      <w:noProof/>
      <w:color w:val="auto"/>
      <w:sz w:val="20"/>
      <w:szCs w:val="20"/>
      <w:lang w:eastAsia="ru-RU"/>
    </w:rPr>
  </w:style>
  <w:style w:type="paragraph" w:customStyle="1" w:styleId="51">
    <w:name w:val="Заголовок №5"/>
    <w:basedOn w:val="a"/>
    <w:link w:val="50"/>
    <w:uiPriority w:val="99"/>
    <w:pPr>
      <w:shd w:val="clear" w:color="auto" w:fill="FFFFFF"/>
      <w:spacing w:after="60" w:line="240" w:lineRule="atLeast"/>
      <w:jc w:val="both"/>
      <w:outlineLvl w:val="4"/>
    </w:pPr>
    <w:rPr>
      <w:rFonts w:ascii="Batang" w:eastAsia="Batang" w:cs="Batang"/>
      <w:i/>
      <w:iCs/>
      <w:noProof/>
      <w:color w:val="auto"/>
      <w:spacing w:val="-30"/>
      <w:sz w:val="26"/>
      <w:szCs w:val="26"/>
      <w:lang w:eastAsia="ru-RU"/>
    </w:rPr>
  </w:style>
  <w:style w:type="paragraph" w:customStyle="1" w:styleId="70">
    <w:name w:val="Основной текст (7)"/>
    <w:basedOn w:val="a"/>
    <w:link w:val="7"/>
    <w:uiPriority w:val="99"/>
    <w:pPr>
      <w:shd w:val="clear" w:color="auto" w:fill="FFFFFF"/>
      <w:spacing w:before="120" w:line="259" w:lineRule="exact"/>
      <w:jc w:val="both"/>
    </w:pPr>
    <w:rPr>
      <w:rFonts w:ascii="Batang" w:eastAsia="Batang" w:cs="Batang"/>
      <w:noProof/>
      <w:color w:val="auto"/>
      <w:spacing w:val="-10"/>
      <w:sz w:val="18"/>
      <w:szCs w:val="18"/>
      <w:lang w:eastAsia="ru-RU"/>
    </w:rPr>
  </w:style>
  <w:style w:type="paragraph" w:customStyle="1" w:styleId="42">
    <w:name w:val="Заголовок №4"/>
    <w:basedOn w:val="a"/>
    <w:link w:val="41"/>
    <w:uiPriority w:val="99"/>
    <w:pPr>
      <w:shd w:val="clear" w:color="auto" w:fill="FFFFFF"/>
      <w:spacing w:before="60" w:line="240" w:lineRule="atLeast"/>
      <w:jc w:val="both"/>
      <w:outlineLvl w:val="3"/>
    </w:pPr>
    <w:rPr>
      <w:rFonts w:ascii="Batang" w:eastAsia="Batang" w:cs="Batang"/>
      <w:i/>
      <w:iCs/>
      <w:noProof/>
      <w:color w:val="auto"/>
      <w:spacing w:val="-30"/>
      <w:sz w:val="26"/>
      <w:szCs w:val="26"/>
      <w:lang w:eastAsia="ru-RU"/>
    </w:rPr>
  </w:style>
  <w:style w:type="paragraph" w:customStyle="1" w:styleId="101">
    <w:name w:val="Основной текст (10)"/>
    <w:basedOn w:val="a"/>
    <w:link w:val="100"/>
    <w:uiPriority w:val="99"/>
    <w:pPr>
      <w:shd w:val="clear" w:color="auto" w:fill="FFFFFF"/>
      <w:spacing w:before="600" w:after="120" w:line="240" w:lineRule="atLeast"/>
    </w:pPr>
    <w:rPr>
      <w:rFonts w:ascii="Batang" w:eastAsia="Batang" w:cs="Batang"/>
      <w:noProof/>
      <w:color w:val="auto"/>
      <w:spacing w:val="-10"/>
      <w:lang w:eastAsia="ru-RU"/>
    </w:rPr>
  </w:style>
  <w:style w:type="paragraph" w:customStyle="1" w:styleId="421">
    <w:name w:val="Заголовок №4 (2)"/>
    <w:basedOn w:val="a"/>
    <w:link w:val="420"/>
    <w:uiPriority w:val="99"/>
    <w:pPr>
      <w:shd w:val="clear" w:color="auto" w:fill="FFFFFF"/>
      <w:spacing w:after="60" w:line="240" w:lineRule="atLeast"/>
      <w:outlineLvl w:val="3"/>
    </w:pPr>
    <w:rPr>
      <w:rFonts w:ascii="Times New Roman" w:hAnsi="Times New Roman" w:cs="Times New Roman"/>
      <w:b/>
      <w:bCs/>
      <w:noProof/>
      <w:color w:val="auto"/>
      <w:sz w:val="26"/>
      <w:szCs w:val="26"/>
      <w:lang w:eastAsia="ru-RU"/>
    </w:rPr>
  </w:style>
  <w:style w:type="paragraph" w:customStyle="1" w:styleId="630">
    <w:name w:val="Заголовок №6 (3)"/>
    <w:basedOn w:val="a"/>
    <w:link w:val="63"/>
    <w:uiPriority w:val="99"/>
    <w:pPr>
      <w:shd w:val="clear" w:color="auto" w:fill="FFFFFF"/>
      <w:spacing w:before="120" w:after="120" w:line="240" w:lineRule="atLeast"/>
      <w:outlineLvl w:val="5"/>
    </w:pPr>
    <w:rPr>
      <w:rFonts w:ascii="Batang" w:eastAsia="Batang" w:cs="Batang"/>
      <w:noProof/>
      <w:color w:val="auto"/>
      <w:spacing w:val="-10"/>
      <w:lang w:eastAsia="ru-RU"/>
    </w:rPr>
  </w:style>
  <w:style w:type="paragraph" w:customStyle="1" w:styleId="13">
    <w:name w:val="Заголовок №1"/>
    <w:basedOn w:val="a"/>
    <w:link w:val="12"/>
    <w:uiPriority w:val="99"/>
    <w:pPr>
      <w:shd w:val="clear" w:color="auto" w:fill="FFFFFF"/>
      <w:spacing w:line="240" w:lineRule="atLeast"/>
      <w:jc w:val="center"/>
      <w:outlineLvl w:val="0"/>
    </w:pPr>
    <w:rPr>
      <w:rFonts w:ascii="Batang" w:eastAsia="Batang" w:cs="Batang"/>
      <w:i/>
      <w:iCs/>
      <w:noProof/>
      <w:color w:val="auto"/>
      <w:spacing w:val="-20"/>
      <w:sz w:val="18"/>
      <w:szCs w:val="18"/>
      <w:lang w:eastAsia="ru-RU"/>
    </w:rPr>
  </w:style>
  <w:style w:type="paragraph" w:customStyle="1" w:styleId="72">
    <w:name w:val="Заголовок №7"/>
    <w:basedOn w:val="a"/>
    <w:link w:val="71"/>
    <w:uiPriority w:val="99"/>
    <w:pPr>
      <w:shd w:val="clear" w:color="auto" w:fill="FFFFFF"/>
      <w:spacing w:line="240" w:lineRule="atLeast"/>
      <w:outlineLvl w:val="6"/>
    </w:pPr>
    <w:rPr>
      <w:rFonts w:ascii="Georgia" w:hAnsi="Georgia" w:cs="Georgia"/>
      <w:i/>
      <w:iCs/>
      <w:noProof/>
      <w:color w:val="auto"/>
      <w:spacing w:val="70"/>
      <w:sz w:val="26"/>
      <w:szCs w:val="26"/>
      <w:lang w:eastAsia="ru-RU"/>
    </w:rPr>
  </w:style>
  <w:style w:type="paragraph" w:customStyle="1" w:styleId="121">
    <w:name w:val="Основной текст (12)"/>
    <w:basedOn w:val="a"/>
    <w:link w:val="120"/>
    <w:uiPriority w:val="99"/>
    <w:pPr>
      <w:shd w:val="clear" w:color="auto" w:fill="FFFFFF"/>
      <w:spacing w:after="300" w:line="240" w:lineRule="atLeast"/>
      <w:jc w:val="both"/>
    </w:pPr>
    <w:rPr>
      <w:rFonts w:ascii="Bookman Old Style" w:hAnsi="Bookman Old Style" w:cs="Bookman Old Style"/>
      <w:i/>
      <w:iCs/>
      <w:noProof/>
      <w:color w:val="auto"/>
      <w:spacing w:val="-20"/>
      <w:sz w:val="21"/>
      <w:szCs w:val="21"/>
      <w:lang w:eastAsia="ru-RU"/>
    </w:rPr>
  </w:style>
  <w:style w:type="paragraph" w:customStyle="1" w:styleId="22">
    <w:name w:val="Оглавление (2)"/>
    <w:basedOn w:val="a"/>
    <w:link w:val="21"/>
    <w:uiPriority w:val="99"/>
    <w:pPr>
      <w:shd w:val="clear" w:color="auto" w:fill="FFFFFF"/>
      <w:spacing w:before="180" w:line="240" w:lineRule="atLeast"/>
      <w:jc w:val="both"/>
    </w:pPr>
    <w:rPr>
      <w:rFonts w:ascii="Batang" w:eastAsia="Batang" w:cs="Batang"/>
      <w:i/>
      <w:iCs/>
      <w:color w:val="auto"/>
      <w:spacing w:val="-30"/>
      <w:sz w:val="26"/>
      <w:szCs w:val="26"/>
      <w:lang w:eastAsia="ru-RU"/>
    </w:rPr>
  </w:style>
  <w:style w:type="paragraph" w:customStyle="1" w:styleId="65">
    <w:name w:val="Оглавление (6)"/>
    <w:basedOn w:val="a"/>
    <w:link w:val="64"/>
    <w:uiPriority w:val="99"/>
    <w:pPr>
      <w:shd w:val="clear" w:color="auto" w:fill="FFFFFF"/>
      <w:spacing w:before="300" w:after="420" w:line="240" w:lineRule="atLeast"/>
      <w:jc w:val="center"/>
    </w:pPr>
    <w:rPr>
      <w:rFonts w:ascii="Batang" w:eastAsia="Batang" w:cs="Batang"/>
      <w:noProof/>
      <w:color w:val="auto"/>
      <w:spacing w:val="-10"/>
      <w:sz w:val="18"/>
      <w:szCs w:val="18"/>
      <w:lang w:eastAsia="ru-RU"/>
    </w:rPr>
  </w:style>
  <w:style w:type="paragraph" w:customStyle="1" w:styleId="74">
    <w:name w:val="Оглавление (7)"/>
    <w:basedOn w:val="a"/>
    <w:link w:val="73"/>
    <w:uiPriority w:val="99"/>
    <w:pPr>
      <w:shd w:val="clear" w:color="auto" w:fill="FFFFFF"/>
      <w:spacing w:before="180" w:line="240" w:lineRule="atLeast"/>
      <w:jc w:val="both"/>
    </w:pPr>
    <w:rPr>
      <w:rFonts w:ascii="Bookman Old Style" w:hAnsi="Bookman Old Style" w:cs="Bookman Old Style"/>
      <w:noProof/>
      <w:color w:val="auto"/>
      <w:spacing w:val="-30"/>
      <w:sz w:val="39"/>
      <w:szCs w:val="39"/>
      <w:lang w:eastAsia="ru-RU"/>
    </w:rPr>
  </w:style>
  <w:style w:type="paragraph" w:customStyle="1" w:styleId="140">
    <w:name w:val="Основной текст (14)"/>
    <w:basedOn w:val="a"/>
    <w:link w:val="14"/>
    <w:uiPriority w:val="99"/>
    <w:pPr>
      <w:shd w:val="clear" w:color="auto" w:fill="FFFFFF"/>
      <w:spacing w:after="60" w:line="240" w:lineRule="atLeast"/>
      <w:jc w:val="both"/>
    </w:pPr>
    <w:rPr>
      <w:rFonts w:ascii="Batang" w:eastAsia="Batang" w:cs="Batang"/>
      <w:i/>
      <w:iCs/>
      <w:noProof/>
      <w:color w:val="auto"/>
      <w:spacing w:val="-20"/>
      <w:sz w:val="20"/>
      <w:szCs w:val="20"/>
      <w:lang w:eastAsia="ru-RU"/>
    </w:rPr>
  </w:style>
  <w:style w:type="paragraph" w:customStyle="1" w:styleId="91">
    <w:name w:val="Оглавление (9)"/>
    <w:basedOn w:val="a"/>
    <w:link w:val="90"/>
    <w:uiPriority w:val="99"/>
    <w:pPr>
      <w:shd w:val="clear" w:color="auto" w:fill="FFFFFF"/>
      <w:spacing w:before="180" w:after="60" w:line="240" w:lineRule="atLeast"/>
      <w:jc w:val="both"/>
    </w:pPr>
    <w:rPr>
      <w:rFonts w:ascii="Times New Roman" w:hAnsi="Times New Roman" w:cs="Times New Roman"/>
      <w:color w:val="auto"/>
      <w:sz w:val="27"/>
      <w:szCs w:val="27"/>
      <w:lang w:eastAsia="ru-RU"/>
    </w:rPr>
  </w:style>
  <w:style w:type="paragraph" w:customStyle="1" w:styleId="731">
    <w:name w:val="Заголовок №7 (3)"/>
    <w:basedOn w:val="a"/>
    <w:link w:val="730"/>
    <w:uiPriority w:val="99"/>
    <w:pPr>
      <w:shd w:val="clear" w:color="auto" w:fill="FFFFFF"/>
      <w:spacing w:before="360" w:after="240" w:line="240" w:lineRule="atLeast"/>
      <w:jc w:val="both"/>
      <w:outlineLvl w:val="6"/>
    </w:pPr>
    <w:rPr>
      <w:rFonts w:ascii="Batang" w:eastAsia="Batang" w:cs="Batang"/>
      <w:i/>
      <w:iCs/>
      <w:noProof/>
      <w:color w:val="auto"/>
      <w:spacing w:val="-30"/>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2642</Words>
  <Characters>15066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dc:creator>
  <cp:keywords/>
  <dc:description/>
  <cp:lastModifiedBy>Lena</cp:lastModifiedBy>
  <cp:revision>2</cp:revision>
  <dcterms:created xsi:type="dcterms:W3CDTF">2012-09-18T12:50:00Z</dcterms:created>
  <dcterms:modified xsi:type="dcterms:W3CDTF">2012-09-18T12:50:00Z</dcterms:modified>
</cp:coreProperties>
</file>